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362B2" w14:textId="77777777" w:rsidR="00C94A6D" w:rsidRDefault="003E2F8F" w:rsidP="00AB627D">
      <w:pPr>
        <w:spacing w:after="0" w:line="240" w:lineRule="auto"/>
        <w:jc w:val="center"/>
        <w:rPr>
          <w:b/>
          <w:bCs/>
          <w:szCs w:val="28"/>
          <w:lang w:val="vi-VN"/>
        </w:rPr>
      </w:pPr>
      <w:r>
        <w:rPr>
          <w:b/>
          <w:bCs/>
          <w:szCs w:val="28"/>
          <w:lang w:val="vi-VN"/>
        </w:rPr>
        <w:t xml:space="preserve">TUẦN 3: </w:t>
      </w:r>
      <w:r>
        <w:rPr>
          <w:b/>
          <w:color w:val="000000"/>
        </w:rPr>
        <w:t>MỘT SỐ LOẠI RAU, CỦ, QUẢ</w:t>
      </w:r>
    </w:p>
    <w:p w14:paraId="5AAE254C" w14:textId="7506B1F2" w:rsidR="00C94A6D" w:rsidRDefault="003E2F8F">
      <w:pPr>
        <w:spacing w:after="0" w:line="240" w:lineRule="auto"/>
        <w:jc w:val="center"/>
        <w:rPr>
          <w:b/>
          <w:bCs/>
          <w:szCs w:val="28"/>
          <w:lang w:val="vi-VN"/>
        </w:rPr>
      </w:pPr>
      <w:r>
        <w:rPr>
          <w:b/>
          <w:bCs/>
          <w:szCs w:val="28"/>
          <w:lang w:val="vi-VN"/>
        </w:rPr>
        <w:t>Từ ngày :</w:t>
      </w:r>
      <w:r>
        <w:rPr>
          <w:b/>
          <w:lang w:val="vi-VN"/>
        </w:rPr>
        <w:t>06</w:t>
      </w:r>
      <w:r>
        <w:rPr>
          <w:b/>
          <w:lang w:val="fr-FR"/>
        </w:rPr>
        <w:t xml:space="preserve"> /0</w:t>
      </w:r>
      <w:r>
        <w:rPr>
          <w:b/>
          <w:lang w:val="vi-VN"/>
        </w:rPr>
        <w:t>1</w:t>
      </w:r>
      <w:r w:rsidR="00D33DD4">
        <w:rPr>
          <w:b/>
        </w:rPr>
        <w:t xml:space="preserve">/2025 </w:t>
      </w:r>
      <w:r w:rsidR="00D33DD4">
        <w:rPr>
          <w:b/>
          <w:lang w:val="fr-FR"/>
        </w:rPr>
        <w:t xml:space="preserve">đến ngày </w:t>
      </w:r>
      <w:r>
        <w:rPr>
          <w:b/>
          <w:lang w:val="vi-VN"/>
        </w:rPr>
        <w:t>10</w:t>
      </w:r>
      <w:r>
        <w:rPr>
          <w:b/>
          <w:lang w:val="fr-FR"/>
        </w:rPr>
        <w:t>/0</w:t>
      </w:r>
      <w:r>
        <w:rPr>
          <w:b/>
          <w:lang w:val="vi-VN"/>
        </w:rPr>
        <w:t>1</w:t>
      </w:r>
      <w:r>
        <w:rPr>
          <w:b/>
          <w:lang w:val="fr-FR"/>
        </w:rPr>
        <w:t>/202</w:t>
      </w:r>
      <w:r>
        <w:rPr>
          <w:b/>
          <w:lang w:val="vi-VN"/>
        </w:rPr>
        <w:t>5</w:t>
      </w:r>
    </w:p>
    <w:p w14:paraId="65D9BE42" w14:textId="7CE16B94" w:rsidR="00C94A6D" w:rsidRPr="00D33DD4" w:rsidRDefault="003E2F8F">
      <w:pPr>
        <w:spacing w:after="0" w:line="240" w:lineRule="auto"/>
        <w:jc w:val="center"/>
        <w:rPr>
          <w:sz w:val="26"/>
          <w:szCs w:val="26"/>
        </w:rPr>
      </w:pPr>
      <w:r>
        <w:rPr>
          <w:sz w:val="26"/>
          <w:szCs w:val="26"/>
        </w:rPr>
        <w:t>GV dạy</w:t>
      </w:r>
      <w:r w:rsidR="00D33DD4">
        <w:rPr>
          <w:sz w:val="26"/>
          <w:szCs w:val="26"/>
        </w:rPr>
        <w:t xml:space="preserve"> sáng </w:t>
      </w:r>
      <w:r>
        <w:rPr>
          <w:sz w:val="26"/>
          <w:szCs w:val="26"/>
          <w:lang w:val="vi-VN"/>
        </w:rPr>
        <w:t>:</w:t>
      </w:r>
      <w:r>
        <w:rPr>
          <w:sz w:val="26"/>
          <w:szCs w:val="26"/>
        </w:rPr>
        <w:t xml:space="preserve">  </w:t>
      </w:r>
      <w:r w:rsidR="00D33DD4">
        <w:rPr>
          <w:sz w:val="26"/>
          <w:szCs w:val="26"/>
        </w:rPr>
        <w:t>Lò Thị Thu ; GV dạy chiều: Vì Thị Hương</w:t>
      </w:r>
    </w:p>
    <w:tbl>
      <w:tblPr>
        <w:tblStyle w:val="TableGrid"/>
        <w:tblW w:w="9512" w:type="dxa"/>
        <w:tblLayout w:type="fixed"/>
        <w:tblLook w:val="04A0" w:firstRow="1" w:lastRow="0" w:firstColumn="1" w:lastColumn="0" w:noHBand="0" w:noVBand="1"/>
      </w:tblPr>
      <w:tblGrid>
        <w:gridCol w:w="1427"/>
        <w:gridCol w:w="1860"/>
        <w:gridCol w:w="1110"/>
        <w:gridCol w:w="780"/>
        <w:gridCol w:w="1290"/>
        <w:gridCol w:w="495"/>
        <w:gridCol w:w="1005"/>
        <w:gridCol w:w="1545"/>
      </w:tblGrid>
      <w:tr w:rsidR="00C94A6D" w14:paraId="640C809D" w14:textId="77777777">
        <w:trPr>
          <w:trHeight w:val="506"/>
        </w:trPr>
        <w:tc>
          <w:tcPr>
            <w:tcW w:w="1427" w:type="dxa"/>
            <w:vAlign w:val="center"/>
          </w:tcPr>
          <w:p w14:paraId="6D64C829" w14:textId="77777777" w:rsidR="00C94A6D" w:rsidRDefault="003E2F8F">
            <w:pPr>
              <w:spacing w:after="0" w:line="240" w:lineRule="auto"/>
              <w:jc w:val="center"/>
              <w:rPr>
                <w:b/>
                <w:bCs/>
                <w:sz w:val="26"/>
                <w:szCs w:val="26"/>
              </w:rPr>
            </w:pPr>
            <w:r>
              <w:rPr>
                <w:b/>
                <w:bCs/>
                <w:sz w:val="26"/>
                <w:szCs w:val="26"/>
              </w:rPr>
              <w:t>Hoạt động</w:t>
            </w:r>
          </w:p>
        </w:tc>
        <w:tc>
          <w:tcPr>
            <w:tcW w:w="1860" w:type="dxa"/>
            <w:vAlign w:val="center"/>
          </w:tcPr>
          <w:p w14:paraId="4E5FB319" w14:textId="77777777" w:rsidR="00C94A6D" w:rsidRDefault="003E2F8F">
            <w:pPr>
              <w:spacing w:after="0" w:line="240" w:lineRule="auto"/>
              <w:jc w:val="center"/>
              <w:rPr>
                <w:b/>
                <w:bCs/>
                <w:sz w:val="26"/>
                <w:szCs w:val="26"/>
              </w:rPr>
            </w:pPr>
            <w:r>
              <w:rPr>
                <w:b/>
                <w:bCs/>
                <w:sz w:val="26"/>
                <w:szCs w:val="26"/>
              </w:rPr>
              <w:t>Thứ 2</w:t>
            </w:r>
          </w:p>
        </w:tc>
        <w:tc>
          <w:tcPr>
            <w:tcW w:w="1110" w:type="dxa"/>
            <w:vAlign w:val="center"/>
          </w:tcPr>
          <w:p w14:paraId="486696A1" w14:textId="77777777" w:rsidR="00C94A6D" w:rsidRDefault="003E2F8F">
            <w:pPr>
              <w:spacing w:after="0" w:line="240" w:lineRule="auto"/>
              <w:jc w:val="center"/>
              <w:rPr>
                <w:b/>
                <w:bCs/>
                <w:sz w:val="26"/>
                <w:szCs w:val="26"/>
              </w:rPr>
            </w:pPr>
            <w:r>
              <w:rPr>
                <w:b/>
                <w:bCs/>
                <w:sz w:val="26"/>
                <w:szCs w:val="26"/>
              </w:rPr>
              <w:t>Thứ 3</w:t>
            </w:r>
          </w:p>
        </w:tc>
        <w:tc>
          <w:tcPr>
            <w:tcW w:w="2070" w:type="dxa"/>
            <w:gridSpan w:val="2"/>
            <w:vAlign w:val="center"/>
          </w:tcPr>
          <w:p w14:paraId="22AD8272" w14:textId="77777777" w:rsidR="00C94A6D" w:rsidRDefault="003E2F8F">
            <w:pPr>
              <w:spacing w:after="0" w:line="240" w:lineRule="auto"/>
              <w:jc w:val="center"/>
              <w:rPr>
                <w:b/>
                <w:bCs/>
                <w:sz w:val="26"/>
                <w:szCs w:val="26"/>
              </w:rPr>
            </w:pPr>
            <w:r>
              <w:rPr>
                <w:b/>
                <w:bCs/>
                <w:sz w:val="26"/>
                <w:szCs w:val="26"/>
              </w:rPr>
              <w:t>Thứ 4</w:t>
            </w:r>
          </w:p>
        </w:tc>
        <w:tc>
          <w:tcPr>
            <w:tcW w:w="1500" w:type="dxa"/>
            <w:gridSpan w:val="2"/>
            <w:vAlign w:val="center"/>
          </w:tcPr>
          <w:p w14:paraId="75720EBA" w14:textId="77777777" w:rsidR="00C94A6D" w:rsidRDefault="003E2F8F">
            <w:pPr>
              <w:spacing w:after="0" w:line="240" w:lineRule="auto"/>
              <w:jc w:val="center"/>
              <w:rPr>
                <w:b/>
                <w:bCs/>
                <w:sz w:val="26"/>
                <w:szCs w:val="26"/>
              </w:rPr>
            </w:pPr>
            <w:r>
              <w:rPr>
                <w:b/>
                <w:bCs/>
                <w:sz w:val="26"/>
                <w:szCs w:val="26"/>
              </w:rPr>
              <w:t>Thứ 5</w:t>
            </w:r>
          </w:p>
        </w:tc>
        <w:tc>
          <w:tcPr>
            <w:tcW w:w="1545" w:type="dxa"/>
            <w:vAlign w:val="center"/>
          </w:tcPr>
          <w:p w14:paraId="33ABE211" w14:textId="77777777" w:rsidR="00C94A6D" w:rsidRDefault="003E2F8F">
            <w:pPr>
              <w:spacing w:after="0" w:line="240" w:lineRule="auto"/>
              <w:jc w:val="center"/>
              <w:rPr>
                <w:b/>
                <w:bCs/>
                <w:sz w:val="26"/>
                <w:szCs w:val="26"/>
              </w:rPr>
            </w:pPr>
            <w:r>
              <w:rPr>
                <w:b/>
                <w:bCs/>
                <w:sz w:val="26"/>
                <w:szCs w:val="26"/>
              </w:rPr>
              <w:t>Thứ 6</w:t>
            </w:r>
          </w:p>
        </w:tc>
      </w:tr>
      <w:tr w:rsidR="00C94A6D" w14:paraId="74DB7FF5" w14:textId="77777777">
        <w:trPr>
          <w:trHeight w:val="577"/>
        </w:trPr>
        <w:tc>
          <w:tcPr>
            <w:tcW w:w="1427" w:type="dxa"/>
            <w:vMerge w:val="restart"/>
            <w:vAlign w:val="center"/>
          </w:tcPr>
          <w:p w14:paraId="4EAEEA17" w14:textId="77777777" w:rsidR="00C94A6D" w:rsidRDefault="003E2F8F">
            <w:pPr>
              <w:spacing w:after="0" w:line="240" w:lineRule="auto"/>
              <w:jc w:val="center"/>
              <w:rPr>
                <w:sz w:val="26"/>
                <w:szCs w:val="26"/>
              </w:rPr>
            </w:pPr>
            <w:r>
              <w:rPr>
                <w:sz w:val="26"/>
                <w:szCs w:val="26"/>
              </w:rPr>
              <w:t>Đón trẻ, chơi - Thể dục buổi sáng</w:t>
            </w:r>
          </w:p>
          <w:p w14:paraId="27575324" w14:textId="77777777" w:rsidR="00C94A6D" w:rsidRDefault="003E2F8F">
            <w:pPr>
              <w:spacing w:after="0" w:line="240" w:lineRule="auto"/>
              <w:jc w:val="center"/>
              <w:rPr>
                <w:sz w:val="26"/>
                <w:szCs w:val="26"/>
              </w:rPr>
            </w:pPr>
            <w:r>
              <w:rPr>
                <w:sz w:val="26"/>
                <w:szCs w:val="26"/>
              </w:rPr>
              <w:t>(80-90p)</w:t>
            </w:r>
          </w:p>
        </w:tc>
        <w:tc>
          <w:tcPr>
            <w:tcW w:w="8085" w:type="dxa"/>
            <w:gridSpan w:val="7"/>
          </w:tcPr>
          <w:p w14:paraId="5C1D5D4D" w14:textId="77777777" w:rsidR="00C94A6D" w:rsidRDefault="003E2F8F">
            <w:pPr>
              <w:spacing w:after="0" w:line="240" w:lineRule="auto"/>
              <w:rPr>
                <w:sz w:val="26"/>
                <w:szCs w:val="26"/>
              </w:rPr>
            </w:pPr>
            <w:r>
              <w:rPr>
                <w:sz w:val="26"/>
                <w:szCs w:val="26"/>
              </w:rPr>
              <w:t>- Cô đến lớp thông thoáng lớp học, cô đón trẻ vào lớp, nhắc trẻ chào cô, chào bốmẹ cất đồ vào đúng nơi quy định. Cô trò truyện với trẻ về chủ đề nhánh "</w:t>
            </w:r>
            <w:r>
              <w:rPr>
                <w:sz w:val="26"/>
                <w:szCs w:val="26"/>
                <w:lang w:val="vi-VN"/>
              </w:rPr>
              <w:t>Một số loại rau, củ, quả</w:t>
            </w:r>
            <w:r>
              <w:rPr>
                <w:sz w:val="26"/>
                <w:szCs w:val="26"/>
              </w:rPr>
              <w:t>"</w:t>
            </w:r>
          </w:p>
          <w:p w14:paraId="6D9128EA" w14:textId="77777777" w:rsidR="00C94A6D" w:rsidRDefault="003E2F8F">
            <w:pPr>
              <w:spacing w:after="0" w:line="240" w:lineRule="auto"/>
              <w:rPr>
                <w:sz w:val="26"/>
                <w:szCs w:val="26"/>
              </w:rPr>
            </w:pPr>
            <w:r>
              <w:rPr>
                <w:sz w:val="26"/>
                <w:szCs w:val="26"/>
              </w:rPr>
              <w:t>- Cho trẻ chơi tự do ở các góc. Cô điểm danh trẻ và cho trẻ thể dục sáng.</w:t>
            </w:r>
          </w:p>
        </w:tc>
      </w:tr>
      <w:tr w:rsidR="00C94A6D" w14:paraId="2052DD31" w14:textId="77777777">
        <w:tc>
          <w:tcPr>
            <w:tcW w:w="1427" w:type="dxa"/>
            <w:vMerge/>
          </w:tcPr>
          <w:p w14:paraId="23C8CA06" w14:textId="77777777" w:rsidR="00C94A6D" w:rsidRDefault="00C94A6D">
            <w:pPr>
              <w:spacing w:after="0" w:line="240" w:lineRule="auto"/>
              <w:rPr>
                <w:sz w:val="26"/>
                <w:szCs w:val="26"/>
              </w:rPr>
            </w:pPr>
          </w:p>
        </w:tc>
        <w:tc>
          <w:tcPr>
            <w:tcW w:w="8085" w:type="dxa"/>
            <w:gridSpan w:val="7"/>
          </w:tcPr>
          <w:p w14:paraId="68FB10EF" w14:textId="77777777" w:rsidR="00C94A6D" w:rsidRDefault="003E2F8F">
            <w:pPr>
              <w:spacing w:after="0" w:line="240" w:lineRule="auto"/>
              <w:rPr>
                <w:b/>
                <w:bCs/>
                <w:sz w:val="26"/>
                <w:szCs w:val="26"/>
              </w:rPr>
            </w:pPr>
            <w:r>
              <w:rPr>
                <w:b/>
                <w:bCs/>
                <w:sz w:val="26"/>
                <w:szCs w:val="26"/>
              </w:rPr>
              <w:t>* Nội dung:</w:t>
            </w:r>
          </w:p>
          <w:p w14:paraId="02C588FB" w14:textId="19CABE47" w:rsidR="00C94A6D" w:rsidRDefault="003E2F8F">
            <w:pPr>
              <w:widowControl/>
              <w:spacing w:after="0" w:line="240" w:lineRule="auto"/>
              <w:jc w:val="left"/>
              <w:textAlignment w:val="bottom"/>
              <w:rPr>
                <w:rFonts w:eastAsia="SimSun"/>
                <w:color w:val="000000"/>
                <w:sz w:val="26"/>
                <w:szCs w:val="26"/>
                <w:lang w:eastAsia="zh-CN" w:bidi="ar"/>
              </w:rPr>
            </w:pPr>
            <w:r>
              <w:rPr>
                <w:rFonts w:eastAsia="SimSun"/>
                <w:color w:val="000000"/>
                <w:sz w:val="26"/>
                <w:szCs w:val="26"/>
                <w:lang w:eastAsia="zh-CN" w:bidi="ar"/>
              </w:rPr>
              <w:t xml:space="preserve">` Hô hấp: </w:t>
            </w:r>
            <w:r w:rsidR="009D43CE">
              <w:rPr>
                <w:rFonts w:eastAsia="SimSun"/>
                <w:color w:val="000000"/>
                <w:sz w:val="26"/>
                <w:szCs w:val="26"/>
                <w:lang w:eastAsia="zh-CN" w:bidi="ar"/>
              </w:rPr>
              <w:t>Ngửi hoa hoa</w:t>
            </w:r>
          </w:p>
          <w:p w14:paraId="6F24A4BA"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`Tay:Bắt chéo 2 tay trước ngực</w:t>
            </w:r>
          </w:p>
          <w:p w14:paraId="6BD05F78"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 Bụng: Ngửa người ra sau kết hợp</w:t>
            </w:r>
          </w:p>
          <w:p w14:paraId="33EB5EBA"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tay giơ lên cao</w:t>
            </w:r>
          </w:p>
          <w:p w14:paraId="679DE135"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 xml:space="preserve">` Chân:Đứng, lần lượt từng chân </w:t>
            </w:r>
          </w:p>
          <w:p w14:paraId="2ED58DB7" w14:textId="77777777" w:rsidR="00C94A6D" w:rsidRDefault="003E2F8F">
            <w:pPr>
              <w:spacing w:after="0" w:line="240" w:lineRule="auto"/>
              <w:rPr>
                <w:b/>
                <w:bCs/>
                <w:sz w:val="26"/>
                <w:szCs w:val="26"/>
              </w:rPr>
            </w:pPr>
            <w:r>
              <w:rPr>
                <w:rFonts w:eastAsia="SimSun"/>
                <w:color w:val="000000"/>
                <w:sz w:val="26"/>
                <w:szCs w:val="26"/>
                <w:lang w:eastAsia="zh-CN" w:bidi="ar"/>
              </w:rPr>
              <w:t>co cao đầu gối.</w:t>
            </w:r>
          </w:p>
          <w:p w14:paraId="51AA68B1" w14:textId="77777777" w:rsidR="00C94A6D" w:rsidRDefault="003E2F8F">
            <w:pPr>
              <w:spacing w:after="0" w:line="240" w:lineRule="auto"/>
              <w:rPr>
                <w:b/>
                <w:bCs/>
                <w:sz w:val="26"/>
                <w:szCs w:val="26"/>
              </w:rPr>
            </w:pPr>
            <w:r>
              <w:rPr>
                <w:b/>
                <w:bCs/>
                <w:sz w:val="26"/>
                <w:szCs w:val="26"/>
              </w:rPr>
              <w:t xml:space="preserve"> * Mục tiêu: </w:t>
            </w:r>
          </w:p>
          <w:p w14:paraId="117F2585" w14:textId="77777777" w:rsidR="00C94A6D" w:rsidRDefault="003E2F8F">
            <w:pPr>
              <w:spacing w:after="0" w:line="240" w:lineRule="auto"/>
              <w:rPr>
                <w:sz w:val="26"/>
                <w:szCs w:val="26"/>
              </w:rPr>
            </w:pPr>
            <w:r>
              <w:rPr>
                <w:sz w:val="26"/>
                <w:szCs w:val="26"/>
                <w:lang w:val="vi-VN"/>
              </w:rPr>
              <w:t xml:space="preserve">- </w:t>
            </w:r>
            <w:r>
              <w:rPr>
                <w:sz w:val="26"/>
                <w:szCs w:val="26"/>
              </w:rPr>
              <w:t>Nhằm phát triển hệ hô hấp, cơ, tay, chân, bụng biết tập theo nhịp</w:t>
            </w:r>
          </w:p>
          <w:p w14:paraId="55CF2346" w14:textId="77777777" w:rsidR="00C94A6D" w:rsidRDefault="003E2F8F">
            <w:pPr>
              <w:spacing w:after="0" w:line="240" w:lineRule="auto"/>
              <w:rPr>
                <w:sz w:val="26"/>
                <w:szCs w:val="26"/>
              </w:rPr>
            </w:pPr>
            <w:r>
              <w:rPr>
                <w:sz w:val="26"/>
                <w:szCs w:val="26"/>
                <w:lang w:eastAsia="zh-CN"/>
              </w:rPr>
              <w:t>- Trẻ được hít thở không khí trong lành</w:t>
            </w:r>
            <w:r>
              <w:rPr>
                <w:sz w:val="26"/>
                <w:szCs w:val="26"/>
                <w:lang w:val="vi-VN" w:eastAsia="zh-CN"/>
              </w:rPr>
              <w:t xml:space="preserve"> </w:t>
            </w:r>
            <w:r>
              <w:rPr>
                <w:sz w:val="26"/>
                <w:szCs w:val="26"/>
                <w:lang w:eastAsia="zh-CN"/>
              </w:rPr>
              <w:t>trẻ tập đúng động tác.</w:t>
            </w:r>
          </w:p>
          <w:p w14:paraId="06892AF8" w14:textId="77777777" w:rsidR="00C94A6D" w:rsidRDefault="003E2F8F">
            <w:pPr>
              <w:spacing w:after="0" w:line="240" w:lineRule="auto"/>
              <w:rPr>
                <w:b/>
                <w:bCs/>
                <w:sz w:val="26"/>
                <w:szCs w:val="26"/>
              </w:rPr>
            </w:pPr>
            <w:r>
              <w:rPr>
                <w:b/>
                <w:bCs/>
                <w:sz w:val="26"/>
                <w:szCs w:val="26"/>
              </w:rPr>
              <w:t xml:space="preserve">* Chuẩn bị: </w:t>
            </w:r>
          </w:p>
          <w:p w14:paraId="57422D35" w14:textId="77777777" w:rsidR="00C94A6D" w:rsidRDefault="003E2F8F">
            <w:pPr>
              <w:spacing w:after="0" w:line="240" w:lineRule="auto"/>
              <w:rPr>
                <w:sz w:val="26"/>
                <w:szCs w:val="26"/>
              </w:rPr>
            </w:pPr>
            <w:r>
              <w:rPr>
                <w:sz w:val="26"/>
                <w:szCs w:val="26"/>
              </w:rPr>
              <w:t xml:space="preserve">- Sân tập sạch sẽ, bằng phẳng. </w:t>
            </w:r>
          </w:p>
          <w:p w14:paraId="20CD1E2D" w14:textId="77777777" w:rsidR="00C94A6D" w:rsidRDefault="003E2F8F">
            <w:pPr>
              <w:spacing w:after="0" w:line="240" w:lineRule="auto"/>
              <w:rPr>
                <w:sz w:val="26"/>
                <w:szCs w:val="26"/>
              </w:rPr>
            </w:pPr>
            <w:r>
              <w:rPr>
                <w:sz w:val="26"/>
                <w:szCs w:val="26"/>
              </w:rPr>
              <w:t xml:space="preserve">- Vòng/gậy thể dục. Nhạc thể dục </w:t>
            </w:r>
          </w:p>
          <w:p w14:paraId="780B689B" w14:textId="77777777" w:rsidR="00C94A6D" w:rsidRDefault="003E2F8F">
            <w:pPr>
              <w:spacing w:after="0" w:line="240" w:lineRule="auto"/>
              <w:rPr>
                <w:sz w:val="26"/>
                <w:szCs w:val="26"/>
              </w:rPr>
            </w:pPr>
            <w:r>
              <w:rPr>
                <w:sz w:val="26"/>
                <w:szCs w:val="26"/>
                <w:lang w:val="vi-VN"/>
              </w:rPr>
              <w:t xml:space="preserve">- </w:t>
            </w:r>
            <w:r>
              <w:rPr>
                <w:sz w:val="26"/>
                <w:szCs w:val="26"/>
              </w:rPr>
              <w:t>Trang phục trẻ gọn gàng thoải mái</w:t>
            </w:r>
          </w:p>
          <w:p w14:paraId="68B8EE5A" w14:textId="77777777" w:rsidR="00C94A6D" w:rsidRDefault="003E2F8F">
            <w:pPr>
              <w:spacing w:after="0" w:line="240" w:lineRule="auto"/>
              <w:rPr>
                <w:b/>
                <w:bCs/>
                <w:sz w:val="26"/>
                <w:szCs w:val="26"/>
              </w:rPr>
            </w:pPr>
            <w:r>
              <w:rPr>
                <w:b/>
                <w:bCs/>
                <w:sz w:val="26"/>
                <w:szCs w:val="26"/>
              </w:rPr>
              <w:t>* Tổ chức hoạt động:</w:t>
            </w:r>
          </w:p>
          <w:p w14:paraId="199CF034" w14:textId="77777777" w:rsidR="00C94A6D" w:rsidRDefault="003E2F8F">
            <w:pPr>
              <w:spacing w:after="0" w:line="240" w:lineRule="auto"/>
              <w:rPr>
                <w:sz w:val="26"/>
                <w:szCs w:val="26"/>
              </w:rPr>
            </w:pPr>
            <w:r>
              <w:rPr>
                <w:sz w:val="26"/>
                <w:szCs w:val="26"/>
              </w:rPr>
              <w:t xml:space="preserve"> - Khởi động: Cho trẻ di vòng tròn, đi thường, đi bằng gót chân, đi thường, đi bằng mũi chân, đi thường, chạy chậm, chạy nhanh, chạy chậm, đi thường về 4 hàng ngang</w:t>
            </w:r>
          </w:p>
          <w:p w14:paraId="34B7B7E2" w14:textId="77777777" w:rsidR="00C94A6D" w:rsidRDefault="003E2F8F">
            <w:pPr>
              <w:spacing w:after="0" w:line="240" w:lineRule="auto"/>
              <w:rPr>
                <w:sz w:val="26"/>
                <w:szCs w:val="26"/>
              </w:rPr>
            </w:pPr>
            <w:r>
              <w:rPr>
                <w:sz w:val="26"/>
                <w:szCs w:val="26"/>
              </w:rPr>
              <w:t xml:space="preserve">- Trọng động: Trẻ tập theo nhịp  của </w:t>
            </w:r>
            <w:r>
              <w:rPr>
                <w:sz w:val="26"/>
                <w:szCs w:val="26"/>
                <w:lang w:val="vi-VN"/>
              </w:rPr>
              <w:t>bài hát</w:t>
            </w:r>
            <w:r>
              <w:rPr>
                <w:sz w:val="26"/>
                <w:szCs w:val="26"/>
              </w:rPr>
              <w:t xml:space="preserve"> với các động tác: hô hấp, tay, bụng, chân. Mỗi động tác 3 lần x 8 nhịp. Thứ 2, 4, 6 tập với vòng gậy; thứ 3, 5 tập với hoa tay</w:t>
            </w:r>
          </w:p>
          <w:p w14:paraId="07162D66" w14:textId="77777777" w:rsidR="00C94A6D" w:rsidRDefault="003E2F8F">
            <w:pPr>
              <w:spacing w:after="0" w:line="240" w:lineRule="auto"/>
              <w:rPr>
                <w:sz w:val="26"/>
                <w:szCs w:val="26"/>
              </w:rPr>
            </w:pPr>
            <w:r>
              <w:rPr>
                <w:sz w:val="26"/>
                <w:szCs w:val="26"/>
              </w:rPr>
              <w:t>- Hồi tĩnh: Trẻ đi lại nhẹ nhàng hoặc trò chơi "</w:t>
            </w:r>
            <w:r>
              <w:rPr>
                <w:sz w:val="26"/>
                <w:szCs w:val="26"/>
                <w:lang w:val="vi-VN"/>
              </w:rPr>
              <w:t>Cỏ thấp cây cao, gieo hạt, tìm bạn thân...</w:t>
            </w:r>
            <w:r>
              <w:rPr>
                <w:sz w:val="26"/>
                <w:szCs w:val="26"/>
              </w:rPr>
              <w:t>"</w:t>
            </w:r>
          </w:p>
          <w:p w14:paraId="78D862CA" w14:textId="77777777" w:rsidR="00C94A6D" w:rsidRDefault="003E2F8F">
            <w:pPr>
              <w:spacing w:after="0" w:line="240" w:lineRule="auto"/>
              <w:rPr>
                <w:sz w:val="26"/>
                <w:szCs w:val="26"/>
                <w:lang w:val="vi-VN"/>
              </w:rPr>
            </w:pPr>
            <w:r>
              <w:rPr>
                <w:rFonts w:eastAsia="SimSun"/>
                <w:color w:val="000000"/>
                <w:sz w:val="26"/>
                <w:szCs w:val="26"/>
                <w:lang w:eastAsia="zh-CN" w:bidi="ar"/>
              </w:rPr>
              <w:t xml:space="preserve">Bài hát dân ca:  </w:t>
            </w:r>
            <w:r>
              <w:rPr>
                <w:rFonts w:eastAsia="SimSun"/>
                <w:color w:val="000000"/>
                <w:sz w:val="26"/>
                <w:szCs w:val="26"/>
                <w:lang w:val="vi-VN" w:eastAsia="zh-CN" w:bidi="ar"/>
              </w:rPr>
              <w:t>Lý cây bông</w:t>
            </w:r>
            <w:r>
              <w:rPr>
                <w:rFonts w:eastAsia="SimSun"/>
                <w:color w:val="000000"/>
                <w:sz w:val="26"/>
                <w:szCs w:val="26"/>
                <w:lang w:eastAsia="zh-CN" w:bidi="ar"/>
              </w:rPr>
              <w:t xml:space="preserve">  , Trò chơi dân gian: </w:t>
            </w:r>
            <w:r>
              <w:rPr>
                <w:rFonts w:eastAsia="SimSun"/>
                <w:color w:val="000000"/>
                <w:sz w:val="26"/>
                <w:szCs w:val="26"/>
                <w:lang w:val="vi-VN" w:eastAsia="zh-CN" w:bidi="ar"/>
              </w:rPr>
              <w:t>Nu na nu nống</w:t>
            </w:r>
          </w:p>
        </w:tc>
      </w:tr>
      <w:tr w:rsidR="00C94A6D" w14:paraId="4744F606" w14:textId="77777777">
        <w:trPr>
          <w:trHeight w:val="335"/>
        </w:trPr>
        <w:tc>
          <w:tcPr>
            <w:tcW w:w="1427" w:type="dxa"/>
            <w:vAlign w:val="center"/>
          </w:tcPr>
          <w:p w14:paraId="25FC5361" w14:textId="77777777" w:rsidR="00C94A6D" w:rsidRDefault="003E2F8F">
            <w:pPr>
              <w:spacing w:after="0" w:line="240" w:lineRule="auto"/>
              <w:jc w:val="center"/>
              <w:rPr>
                <w:sz w:val="26"/>
                <w:szCs w:val="26"/>
              </w:rPr>
            </w:pPr>
            <w:r>
              <w:rPr>
                <w:sz w:val="26"/>
                <w:szCs w:val="26"/>
              </w:rPr>
              <w:t>Hoạt động học</w:t>
            </w:r>
          </w:p>
          <w:p w14:paraId="5C177B04" w14:textId="77777777" w:rsidR="00C94A6D" w:rsidRDefault="003E2F8F">
            <w:pPr>
              <w:spacing w:after="0" w:line="240" w:lineRule="auto"/>
              <w:jc w:val="center"/>
              <w:rPr>
                <w:sz w:val="26"/>
                <w:szCs w:val="26"/>
              </w:rPr>
            </w:pPr>
            <w:r>
              <w:rPr>
                <w:sz w:val="26"/>
                <w:szCs w:val="26"/>
              </w:rPr>
              <w:t>(30-40p)</w:t>
            </w:r>
          </w:p>
        </w:tc>
        <w:tc>
          <w:tcPr>
            <w:tcW w:w="1860" w:type="dxa"/>
          </w:tcPr>
          <w:p w14:paraId="0BD72CEF" w14:textId="77777777" w:rsidR="00C94A6D" w:rsidRDefault="003E2F8F">
            <w:pPr>
              <w:widowControl/>
              <w:spacing w:after="0" w:line="240" w:lineRule="auto"/>
              <w:jc w:val="center"/>
              <w:rPr>
                <w:b/>
                <w:bCs/>
                <w:sz w:val="26"/>
                <w:szCs w:val="26"/>
                <w:lang w:val="vi-VN"/>
              </w:rPr>
            </w:pPr>
            <w:r>
              <w:rPr>
                <w:b/>
                <w:bCs/>
                <w:sz w:val="26"/>
                <w:szCs w:val="26"/>
                <w:lang w:val="vi-VN"/>
              </w:rPr>
              <w:t>THỂ DỤC</w:t>
            </w:r>
          </w:p>
          <w:p w14:paraId="58E3968D" w14:textId="77777777" w:rsidR="00C94A6D" w:rsidRDefault="003E2F8F">
            <w:pPr>
              <w:widowControl/>
              <w:spacing w:after="0" w:line="240" w:lineRule="auto"/>
              <w:jc w:val="left"/>
              <w:rPr>
                <w:sz w:val="26"/>
                <w:szCs w:val="26"/>
                <w:lang w:val="vi-VN"/>
              </w:rPr>
            </w:pPr>
            <w:r>
              <w:rPr>
                <w:sz w:val="26"/>
                <w:szCs w:val="26"/>
                <w:lang w:val="vi-VN"/>
              </w:rPr>
              <w:t>Nhảy lò cò 5m (L)</w:t>
            </w:r>
          </w:p>
          <w:p w14:paraId="2E13953C" w14:textId="77777777" w:rsidR="00C94A6D" w:rsidRDefault="003E2F8F">
            <w:pPr>
              <w:widowControl/>
              <w:spacing w:after="0" w:line="240" w:lineRule="auto"/>
              <w:jc w:val="left"/>
              <w:rPr>
                <w:sz w:val="26"/>
                <w:szCs w:val="26"/>
                <w:lang w:val="vi-VN"/>
              </w:rPr>
            </w:pPr>
            <w:r>
              <w:rPr>
                <w:sz w:val="26"/>
                <w:szCs w:val="26"/>
                <w:lang w:val="vi-VN"/>
              </w:rPr>
              <w:t xml:space="preserve">       Nhảy lò cò 3m (N)                Làm quen với nhảy lò cò (B)                                        TC: " Ném vòng cổ trai "</w:t>
            </w:r>
          </w:p>
          <w:p w14:paraId="4050FBDC" w14:textId="77777777" w:rsidR="00C94A6D" w:rsidRDefault="00C94A6D">
            <w:pPr>
              <w:widowControl/>
              <w:spacing w:after="0" w:line="240" w:lineRule="auto"/>
              <w:jc w:val="left"/>
              <w:rPr>
                <w:sz w:val="26"/>
                <w:szCs w:val="26"/>
                <w:lang w:val="vi-VN"/>
              </w:rPr>
            </w:pPr>
          </w:p>
        </w:tc>
        <w:tc>
          <w:tcPr>
            <w:tcW w:w="1110" w:type="dxa"/>
          </w:tcPr>
          <w:p w14:paraId="7DDAF152" w14:textId="77777777" w:rsidR="00C94A6D" w:rsidRDefault="003E2F8F">
            <w:pPr>
              <w:spacing w:after="0" w:line="240" w:lineRule="auto"/>
              <w:jc w:val="center"/>
              <w:rPr>
                <w:b/>
                <w:bCs/>
                <w:sz w:val="26"/>
                <w:szCs w:val="26"/>
                <w:lang w:val="vi-VN"/>
              </w:rPr>
            </w:pPr>
            <w:r>
              <w:rPr>
                <w:b/>
                <w:bCs/>
                <w:sz w:val="26"/>
                <w:szCs w:val="26"/>
                <w:lang w:val="vi-VN"/>
              </w:rPr>
              <w:t>KPKH</w:t>
            </w:r>
          </w:p>
          <w:p w14:paraId="5368E527" w14:textId="77777777" w:rsidR="00C94A6D" w:rsidRDefault="003E2F8F">
            <w:pPr>
              <w:widowControl/>
              <w:autoSpaceDE w:val="0"/>
              <w:autoSpaceDN w:val="0"/>
              <w:adjustRightInd w:val="0"/>
              <w:spacing w:line="240" w:lineRule="auto"/>
              <w:jc w:val="center"/>
              <w:rPr>
                <w:b/>
                <w:color w:val="000000"/>
                <w:szCs w:val="28"/>
                <w:lang w:val="en"/>
              </w:rPr>
            </w:pPr>
            <w:r>
              <w:rPr>
                <w:bCs/>
                <w:color w:val="000000"/>
                <w:sz w:val="26"/>
                <w:szCs w:val="26"/>
                <w:lang w:val="en"/>
              </w:rPr>
              <w:t>Trò chuyện về một số loại rau, củ, quả</w:t>
            </w:r>
          </w:p>
          <w:p w14:paraId="7A2BE780" w14:textId="77777777" w:rsidR="00C94A6D" w:rsidRDefault="00C94A6D">
            <w:pPr>
              <w:spacing w:after="0" w:line="240" w:lineRule="auto"/>
              <w:jc w:val="center"/>
              <w:rPr>
                <w:sz w:val="26"/>
                <w:szCs w:val="26"/>
              </w:rPr>
            </w:pPr>
          </w:p>
        </w:tc>
        <w:tc>
          <w:tcPr>
            <w:tcW w:w="2070" w:type="dxa"/>
            <w:gridSpan w:val="2"/>
          </w:tcPr>
          <w:p w14:paraId="015D0DA5" w14:textId="77777777" w:rsidR="00C94A6D" w:rsidRDefault="003E2F8F">
            <w:pPr>
              <w:spacing w:after="0" w:line="240" w:lineRule="auto"/>
              <w:jc w:val="center"/>
              <w:rPr>
                <w:b/>
                <w:bCs/>
                <w:sz w:val="26"/>
                <w:szCs w:val="26"/>
                <w:lang w:val="fr-FR"/>
              </w:rPr>
            </w:pPr>
            <w:r>
              <w:rPr>
                <w:b/>
                <w:bCs/>
                <w:sz w:val="26"/>
                <w:szCs w:val="26"/>
                <w:lang w:val="fr-FR"/>
              </w:rPr>
              <w:t>LQCV</w:t>
            </w:r>
          </w:p>
          <w:p w14:paraId="69E11508" w14:textId="46BDF045" w:rsidR="00C94A6D" w:rsidRDefault="002F43A8">
            <w:pPr>
              <w:spacing w:after="0" w:line="240" w:lineRule="auto"/>
              <w:jc w:val="left"/>
              <w:rPr>
                <w:sz w:val="26"/>
                <w:szCs w:val="26"/>
                <w:lang w:val="fr-FR"/>
              </w:rPr>
            </w:pPr>
            <w:r>
              <w:rPr>
                <w:sz w:val="26"/>
                <w:szCs w:val="26"/>
                <w:lang w:val="fr-FR"/>
              </w:rPr>
              <w:t>Đ/C : Quàng Thị Thu – Hiệu trưởng lên lớp</w:t>
            </w:r>
          </w:p>
          <w:p w14:paraId="7AF0C68B" w14:textId="77777777" w:rsidR="00C94A6D" w:rsidRDefault="00C94A6D">
            <w:pPr>
              <w:spacing w:after="0" w:line="240" w:lineRule="auto"/>
              <w:jc w:val="left"/>
              <w:rPr>
                <w:sz w:val="26"/>
                <w:szCs w:val="26"/>
              </w:rPr>
            </w:pPr>
          </w:p>
        </w:tc>
        <w:tc>
          <w:tcPr>
            <w:tcW w:w="1500" w:type="dxa"/>
            <w:gridSpan w:val="2"/>
          </w:tcPr>
          <w:p w14:paraId="01FDCAB8" w14:textId="77777777" w:rsidR="00C94A6D" w:rsidRDefault="003E2F8F">
            <w:pPr>
              <w:widowControl/>
              <w:autoSpaceDE w:val="0"/>
              <w:autoSpaceDN w:val="0"/>
              <w:adjustRightInd w:val="0"/>
              <w:spacing w:line="240" w:lineRule="auto"/>
              <w:jc w:val="left"/>
              <w:rPr>
                <w:b/>
                <w:bCs/>
                <w:sz w:val="26"/>
                <w:szCs w:val="26"/>
              </w:rPr>
            </w:pPr>
            <w:r>
              <w:rPr>
                <w:b/>
                <w:bCs/>
                <w:sz w:val="26"/>
                <w:szCs w:val="26"/>
              </w:rPr>
              <w:t xml:space="preserve"> VĂN HỌC</w:t>
            </w:r>
          </w:p>
          <w:p w14:paraId="0056B104" w14:textId="77777777" w:rsidR="00C94A6D" w:rsidRDefault="003E2F8F">
            <w:pPr>
              <w:widowControl/>
              <w:autoSpaceDE w:val="0"/>
              <w:autoSpaceDN w:val="0"/>
              <w:adjustRightInd w:val="0"/>
              <w:spacing w:line="240" w:lineRule="auto"/>
              <w:jc w:val="left"/>
              <w:rPr>
                <w:sz w:val="26"/>
                <w:szCs w:val="26"/>
              </w:rPr>
            </w:pPr>
            <w:r>
              <w:rPr>
                <w:sz w:val="26"/>
                <w:szCs w:val="26"/>
              </w:rPr>
              <w:t xml:space="preserve"> Truyện</w:t>
            </w:r>
            <w:r>
              <w:rPr>
                <w:sz w:val="26"/>
                <w:szCs w:val="26"/>
                <w:lang w:val="vi-VN"/>
              </w:rPr>
              <w:t>:</w:t>
            </w:r>
            <w:r>
              <w:rPr>
                <w:sz w:val="26"/>
                <w:szCs w:val="26"/>
              </w:rPr>
              <w:t xml:space="preserve"> "Nhổ củ cải"</w:t>
            </w:r>
          </w:p>
          <w:p w14:paraId="18D19477" w14:textId="77777777" w:rsidR="00C94A6D" w:rsidRDefault="00C94A6D">
            <w:pPr>
              <w:spacing w:after="0" w:line="240" w:lineRule="auto"/>
              <w:jc w:val="left"/>
              <w:rPr>
                <w:sz w:val="26"/>
                <w:szCs w:val="26"/>
              </w:rPr>
            </w:pPr>
          </w:p>
        </w:tc>
        <w:tc>
          <w:tcPr>
            <w:tcW w:w="1545" w:type="dxa"/>
          </w:tcPr>
          <w:p w14:paraId="3B395192" w14:textId="77777777" w:rsidR="00C94A6D" w:rsidRDefault="003E2F8F">
            <w:pPr>
              <w:spacing w:after="0" w:line="240" w:lineRule="auto"/>
              <w:jc w:val="center"/>
              <w:rPr>
                <w:b/>
                <w:sz w:val="26"/>
                <w:szCs w:val="26"/>
                <w:lang w:val="vi-VN"/>
              </w:rPr>
            </w:pPr>
            <w:r>
              <w:rPr>
                <w:b/>
                <w:sz w:val="26"/>
                <w:szCs w:val="26"/>
                <w:lang w:val="vi-VN"/>
              </w:rPr>
              <w:t>ÂM NHẠC</w:t>
            </w:r>
          </w:p>
          <w:p w14:paraId="20FB2E66" w14:textId="77777777" w:rsidR="00C94A6D" w:rsidRDefault="003E2F8F">
            <w:pPr>
              <w:widowControl/>
              <w:autoSpaceDE w:val="0"/>
              <w:autoSpaceDN w:val="0"/>
              <w:adjustRightInd w:val="0"/>
              <w:spacing w:after="0" w:line="240" w:lineRule="auto"/>
              <w:jc w:val="center"/>
              <w:rPr>
                <w:rFonts w:eastAsia="Times New Roman"/>
                <w:b/>
                <w:sz w:val="26"/>
                <w:szCs w:val="26"/>
                <w:lang w:val="en"/>
              </w:rPr>
            </w:pPr>
            <w:r>
              <w:rPr>
                <w:rFonts w:eastAsia="Times New Roman"/>
                <w:b/>
                <w:sz w:val="26"/>
                <w:szCs w:val="26"/>
                <w:lang w:val="fr-FR"/>
              </w:rPr>
              <w:t xml:space="preserve">NDTT </w:t>
            </w:r>
            <w:r>
              <w:rPr>
                <w:b/>
                <w:sz w:val="26"/>
                <w:szCs w:val="26"/>
                <w:lang w:val="vi-VN"/>
              </w:rPr>
              <w:t>:</w:t>
            </w:r>
            <w:r>
              <w:rPr>
                <w:rFonts w:eastAsia="Times New Roman"/>
                <w:b/>
                <w:sz w:val="26"/>
                <w:szCs w:val="26"/>
                <w:lang w:val="en"/>
              </w:rPr>
              <w:t xml:space="preserve"> VTTN: </w:t>
            </w:r>
            <w:r>
              <w:rPr>
                <w:rFonts w:eastAsia="Times New Roman"/>
                <w:bCs/>
                <w:sz w:val="26"/>
                <w:szCs w:val="26"/>
                <w:lang w:val="en"/>
              </w:rPr>
              <w:t>Quả</w:t>
            </w:r>
          </w:p>
          <w:p w14:paraId="5F2FC928" w14:textId="77777777" w:rsidR="00C94A6D" w:rsidRDefault="003E2F8F">
            <w:pPr>
              <w:widowControl/>
              <w:autoSpaceDE w:val="0"/>
              <w:autoSpaceDN w:val="0"/>
              <w:adjustRightInd w:val="0"/>
              <w:spacing w:after="0" w:line="240" w:lineRule="auto"/>
              <w:jc w:val="center"/>
              <w:rPr>
                <w:b/>
                <w:bCs/>
                <w:sz w:val="26"/>
                <w:szCs w:val="26"/>
              </w:rPr>
            </w:pPr>
            <w:r>
              <w:rPr>
                <w:rFonts w:eastAsia="Times New Roman"/>
                <w:b/>
                <w:sz w:val="26"/>
                <w:szCs w:val="26"/>
                <w:lang w:val="en"/>
              </w:rPr>
              <w:t xml:space="preserve">                    NDKH + NH: </w:t>
            </w:r>
            <w:r>
              <w:rPr>
                <w:rFonts w:eastAsia="Times New Roman"/>
                <w:bCs/>
                <w:sz w:val="26"/>
                <w:szCs w:val="26"/>
                <w:lang w:val="vi-VN"/>
              </w:rPr>
              <w:t>Cây trúc xinh</w:t>
            </w:r>
            <w:r>
              <w:rPr>
                <w:rFonts w:eastAsia="Times New Roman"/>
                <w:b/>
                <w:sz w:val="26"/>
                <w:szCs w:val="26"/>
                <w:lang w:val="en"/>
              </w:rPr>
              <w:t xml:space="preserve">                                                 +TC: </w:t>
            </w:r>
            <w:r>
              <w:rPr>
                <w:rFonts w:eastAsia="Times New Roman"/>
                <w:bCs/>
                <w:sz w:val="26"/>
                <w:szCs w:val="26"/>
                <w:lang w:val="en"/>
              </w:rPr>
              <w:t xml:space="preserve">Nghe </w:t>
            </w:r>
            <w:r>
              <w:rPr>
                <w:rFonts w:eastAsia="Times New Roman"/>
                <w:bCs/>
                <w:sz w:val="26"/>
                <w:szCs w:val="26"/>
                <w:lang w:val="vi-VN"/>
              </w:rPr>
              <w:t xml:space="preserve">dân ca đoán </w:t>
            </w:r>
            <w:r>
              <w:rPr>
                <w:rFonts w:eastAsia="Times New Roman"/>
                <w:bCs/>
                <w:sz w:val="26"/>
                <w:szCs w:val="26"/>
                <w:lang w:val="en"/>
              </w:rPr>
              <w:t>t</w:t>
            </w:r>
            <w:r>
              <w:rPr>
                <w:rFonts w:eastAsia="Times New Roman"/>
                <w:bCs/>
                <w:sz w:val="26"/>
                <w:szCs w:val="26"/>
                <w:lang w:val="vi-VN"/>
              </w:rPr>
              <w:t>ên bài hát</w:t>
            </w:r>
          </w:p>
        </w:tc>
      </w:tr>
      <w:tr w:rsidR="00C94A6D" w14:paraId="796FC956" w14:textId="77777777">
        <w:tc>
          <w:tcPr>
            <w:tcW w:w="1427" w:type="dxa"/>
            <w:vAlign w:val="center"/>
          </w:tcPr>
          <w:p w14:paraId="3B9F0CA3" w14:textId="77777777" w:rsidR="00C94A6D" w:rsidRDefault="003E2F8F">
            <w:pPr>
              <w:spacing w:after="0" w:line="240" w:lineRule="auto"/>
              <w:jc w:val="center"/>
              <w:rPr>
                <w:sz w:val="26"/>
                <w:szCs w:val="26"/>
              </w:rPr>
            </w:pPr>
            <w:r>
              <w:rPr>
                <w:sz w:val="26"/>
                <w:szCs w:val="26"/>
              </w:rPr>
              <w:t>Hoạt động chơi ngoài trời</w:t>
            </w:r>
          </w:p>
          <w:p w14:paraId="5FB4957E" w14:textId="77777777" w:rsidR="00C94A6D" w:rsidRDefault="003E2F8F">
            <w:pPr>
              <w:spacing w:after="0" w:line="240" w:lineRule="auto"/>
              <w:jc w:val="center"/>
              <w:rPr>
                <w:sz w:val="26"/>
                <w:szCs w:val="26"/>
              </w:rPr>
            </w:pPr>
            <w:r>
              <w:rPr>
                <w:sz w:val="26"/>
                <w:szCs w:val="26"/>
              </w:rPr>
              <w:t>(30-40p)</w:t>
            </w:r>
          </w:p>
        </w:tc>
        <w:tc>
          <w:tcPr>
            <w:tcW w:w="8085" w:type="dxa"/>
            <w:gridSpan w:val="7"/>
          </w:tcPr>
          <w:p w14:paraId="2DD7D92B" w14:textId="197832F2" w:rsidR="00C94A6D" w:rsidRDefault="003E2F8F">
            <w:pPr>
              <w:spacing w:after="0" w:line="240" w:lineRule="auto"/>
              <w:jc w:val="left"/>
              <w:outlineLvl w:val="0"/>
              <w:rPr>
                <w:rFonts w:eastAsia="Calibri"/>
                <w:color w:val="000000"/>
                <w:sz w:val="26"/>
                <w:szCs w:val="26"/>
                <w:lang w:val="vi-VN"/>
              </w:rPr>
            </w:pPr>
            <w:r>
              <w:rPr>
                <w:sz w:val="26"/>
                <w:szCs w:val="26"/>
              </w:rPr>
              <w:t xml:space="preserve">- Quan sát: </w:t>
            </w:r>
            <w:r>
              <w:rPr>
                <w:rFonts w:eastAsia="Calibri"/>
                <w:color w:val="000000"/>
                <w:sz w:val="26"/>
                <w:szCs w:val="26"/>
                <w:lang w:val="vi-VN"/>
              </w:rPr>
              <w:t xml:space="preserve">Vườn hoa. Cây hoa </w:t>
            </w:r>
            <w:r w:rsidR="006E7E3D">
              <w:rPr>
                <w:rFonts w:eastAsia="Calibri"/>
                <w:color w:val="000000"/>
                <w:sz w:val="26"/>
                <w:szCs w:val="26"/>
              </w:rPr>
              <w:t>hồng</w:t>
            </w:r>
            <w:r>
              <w:rPr>
                <w:rFonts w:eastAsia="Calibri"/>
                <w:color w:val="000000"/>
                <w:sz w:val="26"/>
                <w:szCs w:val="26"/>
                <w:lang w:val="vi-VN"/>
              </w:rPr>
              <w:t xml:space="preserve">. Cây </w:t>
            </w:r>
            <w:r w:rsidR="006E7E3D">
              <w:rPr>
                <w:rFonts w:eastAsia="Calibri"/>
                <w:color w:val="000000"/>
                <w:sz w:val="26"/>
                <w:szCs w:val="26"/>
              </w:rPr>
              <w:t>rau cải thảo</w:t>
            </w:r>
            <w:r>
              <w:rPr>
                <w:rFonts w:eastAsia="Calibri"/>
                <w:color w:val="000000"/>
                <w:sz w:val="26"/>
                <w:szCs w:val="26"/>
                <w:lang w:val="vi-VN"/>
              </w:rPr>
              <w:t>.</w:t>
            </w:r>
          </w:p>
          <w:p w14:paraId="4CB30AA8" w14:textId="26F93A5E" w:rsidR="00C94A6D" w:rsidRDefault="003E2F8F">
            <w:pPr>
              <w:spacing w:after="0" w:line="240" w:lineRule="auto"/>
              <w:rPr>
                <w:sz w:val="26"/>
                <w:szCs w:val="26"/>
                <w:lang w:val="vi-VN"/>
              </w:rPr>
            </w:pPr>
            <w:r>
              <w:rPr>
                <w:sz w:val="26"/>
                <w:szCs w:val="26"/>
              </w:rPr>
              <w:t xml:space="preserve">- Chơi VĐ: </w:t>
            </w:r>
            <w:r w:rsidR="006E7E3D">
              <w:rPr>
                <w:sz w:val="26"/>
                <w:szCs w:val="26"/>
              </w:rPr>
              <w:t>Cây cao cỏ thấp</w:t>
            </w:r>
            <w:r>
              <w:rPr>
                <w:sz w:val="26"/>
                <w:szCs w:val="26"/>
              </w:rPr>
              <w:t xml:space="preserve"> - Mèo đuổi chuột . </w:t>
            </w:r>
            <w:r w:rsidR="006E7E3D">
              <w:rPr>
                <w:sz w:val="26"/>
                <w:szCs w:val="26"/>
              </w:rPr>
              <w:t>Đội nào nhanh</w:t>
            </w:r>
            <w:r>
              <w:rPr>
                <w:sz w:val="26"/>
                <w:szCs w:val="26"/>
              </w:rPr>
              <w:t>. Chuyền bóng - Chạy tiếp sức. Mèo và chim sẻ. Con voi - Rồng rắn lên mây</w:t>
            </w:r>
            <w:r>
              <w:rPr>
                <w:sz w:val="26"/>
                <w:szCs w:val="26"/>
                <w:lang w:val="vi-VN"/>
              </w:rPr>
              <w:t>.</w:t>
            </w:r>
          </w:p>
          <w:p w14:paraId="0BACA62D" w14:textId="77777777" w:rsidR="00C94A6D" w:rsidRDefault="003E2F8F">
            <w:pPr>
              <w:spacing w:line="240" w:lineRule="auto"/>
              <w:outlineLvl w:val="0"/>
              <w:rPr>
                <w:sz w:val="26"/>
                <w:szCs w:val="26"/>
                <w:lang w:val="vi-VN"/>
              </w:rPr>
            </w:pPr>
            <w:r>
              <w:rPr>
                <w:sz w:val="26"/>
                <w:szCs w:val="26"/>
              </w:rPr>
              <w:t>- Chơi tự do: Đồ chơi ngoài</w:t>
            </w:r>
            <w:r>
              <w:rPr>
                <w:sz w:val="26"/>
                <w:szCs w:val="26"/>
                <w:lang w:val="vi-VN"/>
              </w:rPr>
              <w:t xml:space="preserve"> </w:t>
            </w:r>
            <w:r>
              <w:rPr>
                <w:sz w:val="26"/>
                <w:szCs w:val="26"/>
              </w:rPr>
              <w:t>trời, Túi cát, hộp, phấn, vòng, giấy màu, đồ chơi trên sân</w:t>
            </w:r>
            <w:r>
              <w:rPr>
                <w:sz w:val="26"/>
                <w:szCs w:val="26"/>
                <w:lang w:val="vi-VN"/>
              </w:rPr>
              <w:t xml:space="preserve"> trường.</w:t>
            </w:r>
          </w:p>
        </w:tc>
      </w:tr>
      <w:tr w:rsidR="00C94A6D" w14:paraId="7277C2D3" w14:textId="77777777">
        <w:tc>
          <w:tcPr>
            <w:tcW w:w="1427" w:type="dxa"/>
            <w:vAlign w:val="center"/>
          </w:tcPr>
          <w:p w14:paraId="508BE2E6" w14:textId="77777777" w:rsidR="00C94A6D" w:rsidRDefault="003E2F8F">
            <w:pPr>
              <w:spacing w:after="0" w:line="240" w:lineRule="auto"/>
              <w:jc w:val="center"/>
              <w:rPr>
                <w:sz w:val="26"/>
                <w:szCs w:val="26"/>
              </w:rPr>
            </w:pPr>
            <w:r>
              <w:rPr>
                <w:sz w:val="26"/>
                <w:szCs w:val="26"/>
              </w:rPr>
              <w:lastRenderedPageBreak/>
              <w:t>Chơi, hoạt động ở các góc</w:t>
            </w:r>
          </w:p>
          <w:p w14:paraId="218C78BC" w14:textId="77777777" w:rsidR="00C94A6D" w:rsidRDefault="003E2F8F">
            <w:pPr>
              <w:spacing w:after="0" w:line="240" w:lineRule="auto"/>
              <w:jc w:val="center"/>
              <w:rPr>
                <w:sz w:val="26"/>
                <w:szCs w:val="26"/>
              </w:rPr>
            </w:pPr>
            <w:r>
              <w:rPr>
                <w:sz w:val="26"/>
                <w:szCs w:val="26"/>
              </w:rPr>
              <w:t>(40-50p)</w:t>
            </w:r>
          </w:p>
        </w:tc>
        <w:tc>
          <w:tcPr>
            <w:tcW w:w="1860" w:type="dxa"/>
          </w:tcPr>
          <w:p w14:paraId="25007C58" w14:textId="77777777" w:rsidR="00C94A6D" w:rsidRDefault="003E2F8F">
            <w:pPr>
              <w:spacing w:after="0" w:line="240" w:lineRule="auto"/>
              <w:jc w:val="left"/>
              <w:rPr>
                <w:b/>
                <w:bCs/>
                <w:sz w:val="26"/>
                <w:szCs w:val="26"/>
              </w:rPr>
            </w:pPr>
            <w:r>
              <w:rPr>
                <w:b/>
                <w:bCs/>
                <w:sz w:val="26"/>
                <w:szCs w:val="26"/>
              </w:rPr>
              <w:t>* Nội dung:</w:t>
            </w:r>
          </w:p>
          <w:p w14:paraId="1EAF10B7" w14:textId="77777777" w:rsidR="00C94A6D" w:rsidRDefault="003E2F8F">
            <w:pPr>
              <w:widowControl/>
              <w:spacing w:after="0" w:line="240" w:lineRule="auto"/>
              <w:jc w:val="left"/>
              <w:textAlignment w:val="bottom"/>
              <w:rPr>
                <w:rFonts w:eastAsia="SimSun"/>
                <w:b/>
                <w:bCs/>
                <w:color w:val="000000"/>
                <w:sz w:val="26"/>
                <w:szCs w:val="26"/>
                <w:lang w:eastAsia="zh-CN" w:bidi="ar"/>
              </w:rPr>
            </w:pPr>
            <w:r>
              <w:rPr>
                <w:rFonts w:eastAsia="SimSun"/>
                <w:b/>
                <w:bCs/>
                <w:color w:val="000000"/>
                <w:sz w:val="26"/>
                <w:szCs w:val="26"/>
                <w:lang w:val="vi-VN" w:eastAsia="zh-CN" w:bidi="ar"/>
              </w:rPr>
              <w:t>1.</w:t>
            </w:r>
            <w:r>
              <w:rPr>
                <w:rFonts w:eastAsia="SimSun"/>
                <w:b/>
                <w:bCs/>
                <w:color w:val="000000"/>
                <w:sz w:val="26"/>
                <w:szCs w:val="26"/>
                <w:lang w:eastAsia="zh-CN" w:bidi="ar"/>
              </w:rPr>
              <w:t>Góc XD</w:t>
            </w:r>
            <w:r>
              <w:rPr>
                <w:rStyle w:val="font21"/>
                <w:rFonts w:eastAsia="SimSun"/>
                <w:sz w:val="26"/>
                <w:szCs w:val="26"/>
                <w:lang w:eastAsia="zh-CN" w:bidi="ar"/>
              </w:rPr>
              <w:t>: Xây dựng công viên</w:t>
            </w:r>
            <w:r>
              <w:rPr>
                <w:rStyle w:val="font21"/>
                <w:rFonts w:eastAsia="SimSun"/>
                <w:sz w:val="26"/>
                <w:szCs w:val="26"/>
                <w:lang w:val="vi-VN" w:eastAsia="zh-CN" w:bidi="ar"/>
              </w:rPr>
              <w:t>,</w:t>
            </w:r>
            <w:r>
              <w:rPr>
                <w:rStyle w:val="font21"/>
                <w:rFonts w:eastAsia="SimSun"/>
                <w:sz w:val="26"/>
                <w:szCs w:val="26"/>
                <w:lang w:eastAsia="zh-CN" w:bidi="ar"/>
              </w:rPr>
              <w:t xml:space="preserve">  </w:t>
            </w:r>
          </w:p>
          <w:p w14:paraId="3D2100AA"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 xml:space="preserve"> vườn cây, vườn hoa</w:t>
            </w:r>
          </w:p>
          <w:p w14:paraId="36235ED6" w14:textId="77777777" w:rsidR="00C94A6D" w:rsidRDefault="003E2F8F">
            <w:pPr>
              <w:widowControl/>
              <w:spacing w:after="0" w:line="240" w:lineRule="auto"/>
              <w:jc w:val="left"/>
              <w:textAlignment w:val="bottom"/>
              <w:rPr>
                <w:color w:val="000000"/>
                <w:sz w:val="26"/>
                <w:szCs w:val="26"/>
              </w:rPr>
            </w:pPr>
            <w:r>
              <w:rPr>
                <w:rFonts w:eastAsia="SimSun"/>
                <w:b/>
                <w:bCs/>
                <w:color w:val="000000"/>
                <w:sz w:val="26"/>
                <w:szCs w:val="26"/>
                <w:lang w:eastAsia="zh-CN" w:bidi="ar"/>
              </w:rPr>
              <w:t xml:space="preserve">* Góc </w:t>
            </w:r>
            <w:r>
              <w:rPr>
                <w:rFonts w:eastAsia="SimSun"/>
                <w:b/>
                <w:bCs/>
                <w:color w:val="000000"/>
                <w:sz w:val="26"/>
                <w:szCs w:val="26"/>
                <w:lang w:val="vi-VN" w:eastAsia="zh-CN" w:bidi="ar"/>
              </w:rPr>
              <w:t>PV</w:t>
            </w:r>
            <w:r>
              <w:rPr>
                <w:rFonts w:eastAsia="SimSun"/>
                <w:b/>
                <w:bCs/>
                <w:color w:val="000000"/>
                <w:sz w:val="26"/>
                <w:szCs w:val="26"/>
                <w:lang w:eastAsia="zh-CN" w:bidi="ar"/>
              </w:rPr>
              <w:t>:</w:t>
            </w:r>
            <w:r>
              <w:rPr>
                <w:rStyle w:val="font21"/>
                <w:rFonts w:eastAsia="SimSun"/>
                <w:sz w:val="26"/>
                <w:szCs w:val="26"/>
                <w:lang w:eastAsia="zh-CN" w:bidi="ar"/>
              </w:rPr>
              <w:t xml:space="preserve"> Bế em, nấu ăn,…</w:t>
            </w:r>
          </w:p>
          <w:p w14:paraId="05FA12DC" w14:textId="77777777" w:rsidR="00C94A6D" w:rsidRDefault="003E2F8F">
            <w:pPr>
              <w:widowControl/>
              <w:spacing w:after="0" w:line="240" w:lineRule="auto"/>
              <w:jc w:val="left"/>
              <w:textAlignment w:val="bottom"/>
              <w:rPr>
                <w:color w:val="000000"/>
                <w:sz w:val="26"/>
                <w:szCs w:val="26"/>
              </w:rPr>
            </w:pPr>
            <w:r>
              <w:rPr>
                <w:rFonts w:eastAsia="SimSun"/>
                <w:b/>
                <w:bCs/>
                <w:color w:val="000000"/>
                <w:sz w:val="26"/>
                <w:szCs w:val="26"/>
                <w:lang w:eastAsia="zh-CN" w:bidi="ar"/>
              </w:rPr>
              <w:t xml:space="preserve">* Góc </w:t>
            </w:r>
            <w:r>
              <w:rPr>
                <w:rFonts w:eastAsia="SimSun"/>
                <w:b/>
                <w:bCs/>
                <w:color w:val="000000"/>
                <w:sz w:val="26"/>
                <w:szCs w:val="26"/>
                <w:lang w:val="vi-VN" w:eastAsia="zh-CN" w:bidi="ar"/>
              </w:rPr>
              <w:t>HT</w:t>
            </w:r>
            <w:r>
              <w:rPr>
                <w:rFonts w:eastAsia="SimSun"/>
                <w:b/>
                <w:bCs/>
                <w:color w:val="000000"/>
                <w:sz w:val="26"/>
                <w:szCs w:val="26"/>
                <w:lang w:eastAsia="zh-CN" w:bidi="ar"/>
              </w:rPr>
              <w:t xml:space="preserve">: </w:t>
            </w:r>
            <w:r>
              <w:rPr>
                <w:rFonts w:eastAsia="SimSun"/>
                <w:color w:val="000000"/>
                <w:sz w:val="26"/>
                <w:szCs w:val="26"/>
                <w:lang w:eastAsia="zh-CN" w:bidi="ar"/>
              </w:rPr>
              <w:t xml:space="preserve">Học chữ cái, tô </w:t>
            </w:r>
          </w:p>
          <w:p w14:paraId="65B2309A" w14:textId="77777777" w:rsidR="00C94A6D" w:rsidRDefault="003E2F8F">
            <w:pPr>
              <w:widowControl/>
              <w:spacing w:after="0" w:line="240" w:lineRule="auto"/>
              <w:jc w:val="left"/>
              <w:textAlignment w:val="bottom"/>
              <w:rPr>
                <w:color w:val="000000"/>
                <w:sz w:val="26"/>
                <w:szCs w:val="26"/>
                <w:lang w:val="vi-VN"/>
              </w:rPr>
            </w:pPr>
            <w:r>
              <w:rPr>
                <w:rFonts w:eastAsia="SimSun"/>
                <w:color w:val="000000"/>
                <w:sz w:val="26"/>
                <w:szCs w:val="26"/>
                <w:lang w:eastAsia="zh-CN" w:bidi="ar"/>
              </w:rPr>
              <w:t xml:space="preserve">màu tranh về </w:t>
            </w:r>
            <w:r>
              <w:rPr>
                <w:rFonts w:eastAsia="SimSun"/>
                <w:color w:val="000000"/>
                <w:sz w:val="26"/>
                <w:szCs w:val="26"/>
                <w:lang w:val="vi-VN" w:eastAsia="zh-CN" w:bidi="ar"/>
              </w:rPr>
              <w:t>rau, củ, quả.</w:t>
            </w:r>
          </w:p>
          <w:p w14:paraId="7FFF6400" w14:textId="77777777" w:rsidR="00C94A6D" w:rsidRDefault="003E2F8F">
            <w:pPr>
              <w:widowControl/>
              <w:spacing w:after="0" w:line="240" w:lineRule="auto"/>
              <w:jc w:val="left"/>
              <w:textAlignment w:val="bottom"/>
              <w:rPr>
                <w:sz w:val="26"/>
                <w:szCs w:val="26"/>
              </w:rPr>
            </w:pPr>
            <w:r>
              <w:rPr>
                <w:rFonts w:eastAsia="SimSun"/>
                <w:b/>
                <w:bCs/>
                <w:color w:val="000000"/>
                <w:sz w:val="26"/>
                <w:szCs w:val="26"/>
                <w:lang w:eastAsia="zh-CN" w:bidi="ar"/>
              </w:rPr>
              <w:t>* Góc TN</w:t>
            </w:r>
            <w:r>
              <w:rPr>
                <w:rStyle w:val="font21"/>
                <w:rFonts w:eastAsia="SimSun"/>
                <w:sz w:val="26"/>
                <w:szCs w:val="26"/>
                <w:lang w:eastAsia="zh-CN" w:bidi="ar"/>
              </w:rPr>
              <w:t xml:space="preserve">:Trẻ biết chăm sóc cây, </w:t>
            </w:r>
            <w:r>
              <w:rPr>
                <w:rFonts w:eastAsia="SimSun"/>
                <w:color w:val="000000"/>
                <w:sz w:val="26"/>
                <w:szCs w:val="26"/>
                <w:lang w:eastAsia="zh-CN" w:bidi="ar"/>
              </w:rPr>
              <w:t>tướicây, lau</w:t>
            </w:r>
            <w:r>
              <w:rPr>
                <w:rFonts w:eastAsia="SimSun"/>
                <w:color w:val="000000"/>
                <w:sz w:val="26"/>
                <w:szCs w:val="26"/>
                <w:lang w:val="vi-VN" w:eastAsia="zh-CN" w:bidi="ar"/>
              </w:rPr>
              <w:t xml:space="preserve"> </w:t>
            </w:r>
            <w:r>
              <w:rPr>
                <w:rFonts w:eastAsia="SimSun"/>
                <w:color w:val="000000"/>
                <w:sz w:val="26"/>
                <w:szCs w:val="26"/>
                <w:lang w:eastAsia="zh-CN" w:bidi="ar"/>
              </w:rPr>
              <w:t>lá cây</w:t>
            </w:r>
          </w:p>
        </w:tc>
        <w:tc>
          <w:tcPr>
            <w:tcW w:w="1890" w:type="dxa"/>
            <w:gridSpan w:val="2"/>
          </w:tcPr>
          <w:p w14:paraId="03AC4EF6" w14:textId="77777777" w:rsidR="00C94A6D" w:rsidRDefault="003E2F8F">
            <w:pPr>
              <w:spacing w:after="0" w:line="240" w:lineRule="auto"/>
              <w:rPr>
                <w:b/>
                <w:bCs/>
                <w:sz w:val="26"/>
                <w:szCs w:val="26"/>
              </w:rPr>
            </w:pPr>
            <w:r>
              <w:rPr>
                <w:b/>
                <w:bCs/>
                <w:sz w:val="26"/>
                <w:szCs w:val="26"/>
              </w:rPr>
              <w:t>* Mục tiêu:</w:t>
            </w:r>
          </w:p>
          <w:p w14:paraId="045DE9B2" w14:textId="77777777" w:rsidR="00C94A6D" w:rsidRDefault="003E2F8F">
            <w:pPr>
              <w:widowControl/>
              <w:spacing w:after="0" w:line="240" w:lineRule="auto"/>
              <w:jc w:val="left"/>
              <w:textAlignment w:val="bottom"/>
              <w:rPr>
                <w:rFonts w:eastAsia="SimSun"/>
                <w:color w:val="000000"/>
                <w:sz w:val="26"/>
                <w:szCs w:val="26"/>
                <w:lang w:eastAsia="zh-CN" w:bidi="ar"/>
              </w:rPr>
            </w:pPr>
            <w:r>
              <w:rPr>
                <w:rFonts w:eastAsia="SimSun"/>
                <w:color w:val="000000"/>
                <w:sz w:val="26"/>
                <w:szCs w:val="26"/>
                <w:lang w:eastAsia="zh-CN" w:bidi="ar"/>
              </w:rPr>
              <w:t>- Bước đầu trẻ biết nhận vai chơi, biết</w:t>
            </w:r>
          </w:p>
          <w:p w14:paraId="21DAF93A"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 xml:space="preserve">xây ghép để tạo thành </w:t>
            </w:r>
            <w:r>
              <w:rPr>
                <w:rFonts w:eastAsia="SimSun"/>
                <w:color w:val="000000"/>
                <w:sz w:val="26"/>
                <w:szCs w:val="26"/>
                <w:lang w:val="vi-VN" w:eastAsia="zh-CN" w:bidi="ar"/>
              </w:rPr>
              <w:t>công viên, vườn hoa, vòn rau</w:t>
            </w:r>
            <w:r>
              <w:rPr>
                <w:rFonts w:eastAsia="SimSun"/>
                <w:color w:val="000000"/>
                <w:sz w:val="26"/>
                <w:szCs w:val="26"/>
                <w:lang w:eastAsia="zh-CN" w:bidi="ar"/>
              </w:rPr>
              <w:t xml:space="preserve">... </w:t>
            </w:r>
          </w:p>
          <w:p w14:paraId="6897FC50"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 xml:space="preserve">- Biết giao lưu giữa các nhóm chơi </w:t>
            </w:r>
          </w:p>
          <w:p w14:paraId="29B76587"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 Dạy trẻ kỹ năng giao tiếp, hợp tác chia sẻ qua các vai chơi</w:t>
            </w:r>
          </w:p>
          <w:p w14:paraId="7BBEA50F"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 xml:space="preserve">- Biết đoàn kết khi chơi, giữ gìn </w:t>
            </w:r>
            <w:r>
              <w:rPr>
                <w:rStyle w:val="font31"/>
                <w:rFonts w:eastAsia="SimSun"/>
                <w:sz w:val="26"/>
                <w:szCs w:val="26"/>
                <w:lang w:eastAsia="zh-CN" w:bidi="ar"/>
              </w:rPr>
              <w:t>ĐDĐC</w:t>
            </w:r>
          </w:p>
          <w:p w14:paraId="5BCF396B" w14:textId="77777777" w:rsidR="00C94A6D" w:rsidRDefault="003E2F8F">
            <w:pPr>
              <w:widowControl/>
              <w:spacing w:after="0" w:line="240" w:lineRule="auto"/>
              <w:jc w:val="left"/>
              <w:rPr>
                <w:sz w:val="26"/>
                <w:szCs w:val="26"/>
                <w:lang w:val="vi-VN"/>
              </w:rPr>
            </w:pPr>
            <w:r>
              <w:rPr>
                <w:rFonts w:eastAsia="SimSun"/>
                <w:color w:val="000000"/>
                <w:sz w:val="26"/>
                <w:szCs w:val="26"/>
                <w:lang w:eastAsia="zh-CN" w:bidi="ar"/>
              </w:rPr>
              <w:t>- Biết tô màu, vẽ</w:t>
            </w:r>
            <w:r>
              <w:rPr>
                <w:rFonts w:eastAsia="SimSun"/>
                <w:color w:val="000000"/>
                <w:sz w:val="26"/>
                <w:szCs w:val="26"/>
                <w:lang w:val="vi-VN" w:eastAsia="zh-CN" w:bidi="ar"/>
              </w:rPr>
              <w:t xml:space="preserve"> tranh về các loại cây</w:t>
            </w:r>
          </w:p>
        </w:tc>
        <w:tc>
          <w:tcPr>
            <w:tcW w:w="1785" w:type="dxa"/>
            <w:gridSpan w:val="2"/>
          </w:tcPr>
          <w:p w14:paraId="37DA9936" w14:textId="77777777" w:rsidR="00C94A6D" w:rsidRDefault="003E2F8F">
            <w:pPr>
              <w:spacing w:after="0" w:line="240" w:lineRule="auto"/>
              <w:jc w:val="left"/>
              <w:rPr>
                <w:b/>
                <w:bCs/>
                <w:sz w:val="26"/>
                <w:szCs w:val="26"/>
              </w:rPr>
            </w:pPr>
            <w:r>
              <w:rPr>
                <w:b/>
                <w:bCs/>
                <w:sz w:val="26"/>
                <w:szCs w:val="26"/>
              </w:rPr>
              <w:t>* Chuẩn bị:</w:t>
            </w:r>
          </w:p>
          <w:p w14:paraId="58347034" w14:textId="77777777" w:rsidR="00C94A6D" w:rsidRDefault="003E2F8F">
            <w:pPr>
              <w:widowControl/>
              <w:spacing w:after="0" w:line="240" w:lineRule="auto"/>
              <w:jc w:val="left"/>
              <w:textAlignment w:val="bottom"/>
              <w:rPr>
                <w:rFonts w:eastAsia="SimSun"/>
                <w:color w:val="000000"/>
                <w:sz w:val="26"/>
                <w:szCs w:val="26"/>
                <w:lang w:eastAsia="zh-CN" w:bidi="ar"/>
              </w:rPr>
            </w:pPr>
            <w:r>
              <w:rPr>
                <w:rFonts w:eastAsia="SimSun"/>
                <w:color w:val="000000"/>
                <w:sz w:val="26"/>
                <w:szCs w:val="26"/>
                <w:lang w:val="vi-VN" w:eastAsia="zh-CN" w:bidi="ar"/>
              </w:rPr>
              <w:t xml:space="preserve">- </w:t>
            </w:r>
            <w:r>
              <w:rPr>
                <w:rFonts w:eastAsia="SimSun"/>
                <w:color w:val="000000"/>
                <w:sz w:val="26"/>
                <w:szCs w:val="26"/>
                <w:lang w:eastAsia="zh-CN" w:bidi="ar"/>
              </w:rPr>
              <w:t>Gạch, nút nhựa, hàng rào, cây xanh</w:t>
            </w:r>
          </w:p>
          <w:p w14:paraId="6EC14E95"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cây hoa, đồ chơi làm khu VC…</w:t>
            </w:r>
          </w:p>
          <w:p w14:paraId="08F0A637"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 Đồ chơi gia đình, nấu ăn….</w:t>
            </w:r>
          </w:p>
          <w:p w14:paraId="132537AB" w14:textId="77777777" w:rsidR="00C94A6D" w:rsidRDefault="003E2F8F">
            <w:pPr>
              <w:widowControl/>
              <w:spacing w:after="0" w:line="240" w:lineRule="auto"/>
              <w:jc w:val="left"/>
              <w:textAlignment w:val="bottom"/>
              <w:rPr>
                <w:color w:val="000000"/>
                <w:sz w:val="26"/>
                <w:szCs w:val="26"/>
                <w:lang w:val="vi-VN"/>
              </w:rPr>
            </w:pPr>
            <w:r>
              <w:rPr>
                <w:rFonts w:eastAsia="SimSun"/>
                <w:color w:val="000000"/>
                <w:sz w:val="26"/>
                <w:szCs w:val="26"/>
                <w:lang w:eastAsia="zh-CN" w:bidi="ar"/>
              </w:rPr>
              <w:t>- Tranh ảnh về một số hđ của tr</w:t>
            </w:r>
            <w:r>
              <w:rPr>
                <w:rFonts w:eastAsia="SimSun"/>
                <w:color w:val="000000"/>
                <w:sz w:val="26"/>
                <w:szCs w:val="26"/>
                <w:lang w:val="vi-VN" w:eastAsia="zh-CN" w:bidi="ar"/>
              </w:rPr>
              <w:t>ẻ</w:t>
            </w:r>
            <w:r>
              <w:rPr>
                <w:rFonts w:eastAsia="SimSun"/>
                <w:color w:val="000000"/>
                <w:sz w:val="26"/>
                <w:szCs w:val="26"/>
                <w:lang w:eastAsia="zh-CN" w:bidi="ar"/>
              </w:rPr>
              <w:t xml:space="preserve"> ở trường</w:t>
            </w:r>
            <w:r>
              <w:rPr>
                <w:rFonts w:eastAsia="SimSun"/>
                <w:color w:val="000000"/>
                <w:sz w:val="26"/>
                <w:szCs w:val="26"/>
                <w:lang w:val="vi-VN" w:eastAsia="zh-CN" w:bidi="ar"/>
              </w:rPr>
              <w:t xml:space="preserve"> </w:t>
            </w:r>
            <w:r>
              <w:rPr>
                <w:rFonts w:eastAsia="SimSun"/>
                <w:color w:val="000000"/>
                <w:sz w:val="26"/>
                <w:szCs w:val="26"/>
                <w:lang w:eastAsia="zh-CN" w:bidi="ar"/>
              </w:rPr>
              <w:t xml:space="preserve">chủ </w:t>
            </w:r>
            <w:r>
              <w:rPr>
                <w:rFonts w:eastAsia="SimSun"/>
                <w:color w:val="000000"/>
                <w:sz w:val="26"/>
                <w:szCs w:val="26"/>
                <w:lang w:val="vi-VN" w:eastAsia="zh-CN" w:bidi="ar"/>
              </w:rPr>
              <w:t>Thực vật - tết và mùa xuân</w:t>
            </w:r>
          </w:p>
          <w:p w14:paraId="15D54AA1" w14:textId="77777777" w:rsidR="00C94A6D" w:rsidRDefault="003E2F8F">
            <w:pPr>
              <w:widowControl/>
              <w:spacing w:after="0" w:line="240" w:lineRule="auto"/>
              <w:jc w:val="left"/>
              <w:rPr>
                <w:sz w:val="26"/>
                <w:szCs w:val="26"/>
              </w:rPr>
            </w:pPr>
            <w:r>
              <w:rPr>
                <w:rFonts w:eastAsia="SimSun"/>
                <w:color w:val="000000"/>
                <w:sz w:val="26"/>
                <w:szCs w:val="26"/>
                <w:lang w:eastAsia="zh-CN" w:bidi="ar"/>
              </w:rPr>
              <w:t>- Bàn ghế, giấy, sáp màu,giấy vẽ</w:t>
            </w:r>
          </w:p>
        </w:tc>
        <w:tc>
          <w:tcPr>
            <w:tcW w:w="2550" w:type="dxa"/>
            <w:gridSpan w:val="2"/>
          </w:tcPr>
          <w:p w14:paraId="329CBC1C" w14:textId="77777777" w:rsidR="00C94A6D" w:rsidRDefault="003E2F8F">
            <w:pPr>
              <w:spacing w:after="0" w:line="240" w:lineRule="auto"/>
              <w:jc w:val="left"/>
              <w:rPr>
                <w:b/>
                <w:bCs/>
                <w:sz w:val="26"/>
                <w:szCs w:val="26"/>
              </w:rPr>
            </w:pPr>
            <w:r>
              <w:rPr>
                <w:sz w:val="26"/>
                <w:szCs w:val="26"/>
              </w:rPr>
              <w:t xml:space="preserve"> </w:t>
            </w:r>
            <w:r>
              <w:rPr>
                <w:b/>
                <w:bCs/>
                <w:sz w:val="26"/>
                <w:szCs w:val="26"/>
              </w:rPr>
              <w:t xml:space="preserve">*Tổ chức hoạt động: </w:t>
            </w:r>
          </w:p>
          <w:p w14:paraId="41E94BCC" w14:textId="77777777" w:rsidR="00C94A6D" w:rsidRDefault="003E2F8F">
            <w:pPr>
              <w:widowControl/>
              <w:spacing w:after="0" w:line="240" w:lineRule="auto"/>
              <w:jc w:val="left"/>
              <w:textAlignment w:val="bottom"/>
              <w:rPr>
                <w:color w:val="000000"/>
                <w:sz w:val="26"/>
                <w:szCs w:val="26"/>
              </w:rPr>
            </w:pPr>
            <w:r>
              <w:rPr>
                <w:sz w:val="26"/>
                <w:szCs w:val="26"/>
              </w:rPr>
              <w:t xml:space="preserve">  </w:t>
            </w:r>
            <w:r>
              <w:rPr>
                <w:rFonts w:eastAsia="SimSun"/>
                <w:b/>
                <w:bCs/>
                <w:color w:val="000000"/>
                <w:sz w:val="26"/>
                <w:szCs w:val="26"/>
                <w:lang w:val="vi-VN" w:eastAsia="zh-CN" w:bidi="ar"/>
              </w:rPr>
              <w:t>-</w:t>
            </w:r>
            <w:r>
              <w:rPr>
                <w:rFonts w:eastAsia="SimSun"/>
                <w:b/>
                <w:bCs/>
                <w:color w:val="000000"/>
                <w:sz w:val="26"/>
                <w:szCs w:val="26"/>
                <w:lang w:eastAsia="zh-CN" w:bidi="ar"/>
              </w:rPr>
              <w:t xml:space="preserve"> Thỏa thuận:</w:t>
            </w:r>
            <w:r>
              <w:rPr>
                <w:rFonts w:eastAsia="SimSun"/>
                <w:color w:val="000000"/>
                <w:sz w:val="26"/>
                <w:szCs w:val="26"/>
                <w:lang w:eastAsia="zh-CN" w:bidi="ar"/>
              </w:rPr>
              <w:t xml:space="preserve"> Cô cùng trẻ trò chuyện về chủ đề nhánh "</w:t>
            </w:r>
            <w:r>
              <w:rPr>
                <w:sz w:val="26"/>
                <w:szCs w:val="26"/>
                <w:lang w:val="vi-VN"/>
              </w:rPr>
              <w:t>Một số loại rau, củ, quả</w:t>
            </w:r>
            <w:r>
              <w:rPr>
                <w:rFonts w:eastAsia="SimSun"/>
                <w:color w:val="000000"/>
                <w:sz w:val="26"/>
                <w:szCs w:val="26"/>
                <w:lang w:eastAsia="zh-CN" w:bidi="ar"/>
              </w:rPr>
              <w:t>". Cô giới thiệu các góc chơi, đồ chơi ở các nhóm</w:t>
            </w:r>
          </w:p>
          <w:p w14:paraId="2E0DB1D8"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cho trẻ nhận vai chơi. Sau đó cho trẻ về nhóm chơi.</w:t>
            </w:r>
          </w:p>
          <w:p w14:paraId="5E6C720D" w14:textId="77777777" w:rsidR="00C94A6D" w:rsidRDefault="003E2F8F">
            <w:pPr>
              <w:widowControl/>
              <w:spacing w:after="0" w:line="240" w:lineRule="auto"/>
              <w:jc w:val="left"/>
              <w:textAlignment w:val="bottom"/>
              <w:rPr>
                <w:b/>
                <w:bCs/>
                <w:color w:val="000000"/>
                <w:sz w:val="26"/>
                <w:szCs w:val="26"/>
              </w:rPr>
            </w:pPr>
            <w:r>
              <w:rPr>
                <w:rFonts w:eastAsia="SimSun"/>
                <w:b/>
                <w:bCs/>
                <w:color w:val="000000"/>
                <w:sz w:val="26"/>
                <w:szCs w:val="26"/>
                <w:lang w:val="vi-VN" w:eastAsia="zh-CN" w:bidi="ar"/>
              </w:rPr>
              <w:t>-</w:t>
            </w:r>
            <w:r>
              <w:rPr>
                <w:rFonts w:eastAsia="SimSun"/>
                <w:b/>
                <w:bCs/>
                <w:color w:val="000000"/>
                <w:sz w:val="26"/>
                <w:szCs w:val="26"/>
                <w:lang w:eastAsia="zh-CN" w:bidi="ar"/>
              </w:rPr>
              <w:t xml:space="preserve"> Qúa trình chơi: </w:t>
            </w:r>
            <w:r>
              <w:rPr>
                <w:rFonts w:eastAsia="SimSun"/>
                <w:color w:val="000000"/>
                <w:sz w:val="26"/>
                <w:szCs w:val="26"/>
                <w:lang w:eastAsia="zh-CN" w:bidi="ar"/>
              </w:rPr>
              <w:t>Trẻ chơi ở các góc chơi, cô chú ý bao quát, tạo</w:t>
            </w:r>
          </w:p>
          <w:p w14:paraId="01603A9D" w14:textId="77777777" w:rsidR="00C94A6D" w:rsidRDefault="003E2F8F">
            <w:pPr>
              <w:widowControl/>
              <w:spacing w:after="0" w:line="240" w:lineRule="auto"/>
              <w:jc w:val="left"/>
              <w:textAlignment w:val="bottom"/>
              <w:rPr>
                <w:color w:val="000000"/>
                <w:sz w:val="26"/>
                <w:szCs w:val="26"/>
              </w:rPr>
            </w:pPr>
            <w:r>
              <w:rPr>
                <w:rFonts w:eastAsia="SimSun"/>
                <w:color w:val="000000"/>
                <w:sz w:val="26"/>
                <w:szCs w:val="26"/>
                <w:lang w:eastAsia="zh-CN" w:bidi="ar"/>
              </w:rPr>
              <w:t>tình huống cho trẻ liên kết chơi giao lưu giữa các nhóm với nhau. Cô</w:t>
            </w:r>
          </w:p>
          <w:p w14:paraId="63B53D00" w14:textId="77777777" w:rsidR="00C94A6D" w:rsidRDefault="003E2F8F">
            <w:pPr>
              <w:widowControl/>
              <w:spacing w:after="0" w:line="240" w:lineRule="auto"/>
              <w:jc w:val="left"/>
              <w:textAlignment w:val="bottom"/>
              <w:rPr>
                <w:rFonts w:eastAsia="SimSun"/>
                <w:color w:val="000000"/>
                <w:sz w:val="26"/>
                <w:szCs w:val="26"/>
                <w:lang w:eastAsia="zh-CN" w:bidi="ar"/>
              </w:rPr>
            </w:pPr>
            <w:r>
              <w:rPr>
                <w:rFonts w:eastAsia="SimSun"/>
                <w:color w:val="000000"/>
                <w:sz w:val="26"/>
                <w:szCs w:val="26"/>
                <w:lang w:eastAsia="zh-CN" w:bidi="ar"/>
              </w:rPr>
              <w:t xml:space="preserve">Cô bao quát trẻ chơi, cô động viên, gợi ý, HD trẻ chơi </w:t>
            </w:r>
          </w:p>
          <w:p w14:paraId="3AF20A09" w14:textId="77777777" w:rsidR="00C94A6D" w:rsidRDefault="003E2F8F">
            <w:pPr>
              <w:widowControl/>
              <w:spacing w:after="0" w:line="240" w:lineRule="auto"/>
              <w:jc w:val="left"/>
              <w:textAlignment w:val="bottom"/>
              <w:rPr>
                <w:sz w:val="26"/>
                <w:szCs w:val="26"/>
              </w:rPr>
            </w:pPr>
            <w:r>
              <w:rPr>
                <w:rFonts w:eastAsia="SimSun"/>
                <w:b/>
                <w:bCs/>
                <w:color w:val="000000"/>
                <w:sz w:val="26"/>
                <w:szCs w:val="26"/>
                <w:lang w:val="vi-VN" w:eastAsia="zh-CN" w:bidi="ar"/>
              </w:rPr>
              <w:t>-</w:t>
            </w:r>
            <w:r>
              <w:rPr>
                <w:rFonts w:eastAsia="SimSun"/>
                <w:b/>
                <w:bCs/>
                <w:color w:val="000000"/>
                <w:sz w:val="26"/>
                <w:szCs w:val="26"/>
                <w:lang w:eastAsia="zh-CN" w:bidi="ar"/>
              </w:rPr>
              <w:t xml:space="preserve"> Kết thúc:</w:t>
            </w:r>
            <w:r>
              <w:rPr>
                <w:rFonts w:eastAsia="SimSun"/>
                <w:color w:val="000000"/>
                <w:sz w:val="26"/>
                <w:szCs w:val="26"/>
                <w:lang w:eastAsia="zh-CN" w:bidi="ar"/>
              </w:rPr>
              <w:t xml:space="preserve"> Cô nhận xét từng góc chơi, cùng trẻ thu dọn ĐC</w:t>
            </w:r>
          </w:p>
        </w:tc>
      </w:tr>
      <w:tr w:rsidR="00C94A6D" w14:paraId="27A9FC2D" w14:textId="77777777">
        <w:trPr>
          <w:trHeight w:val="1305"/>
        </w:trPr>
        <w:tc>
          <w:tcPr>
            <w:tcW w:w="1427" w:type="dxa"/>
            <w:vAlign w:val="center"/>
          </w:tcPr>
          <w:p w14:paraId="777A0465" w14:textId="77777777" w:rsidR="00C94A6D" w:rsidRDefault="003E2F8F">
            <w:pPr>
              <w:spacing w:after="0" w:line="240" w:lineRule="auto"/>
              <w:jc w:val="center"/>
              <w:rPr>
                <w:sz w:val="26"/>
                <w:szCs w:val="26"/>
              </w:rPr>
            </w:pPr>
            <w:r>
              <w:rPr>
                <w:sz w:val="26"/>
                <w:szCs w:val="26"/>
              </w:rPr>
              <w:t>Ăn trưa</w:t>
            </w:r>
          </w:p>
          <w:p w14:paraId="1F079EB0" w14:textId="77777777" w:rsidR="00C94A6D" w:rsidRDefault="003E2F8F">
            <w:pPr>
              <w:spacing w:after="0" w:line="240" w:lineRule="auto"/>
              <w:jc w:val="center"/>
              <w:rPr>
                <w:sz w:val="26"/>
                <w:szCs w:val="26"/>
              </w:rPr>
            </w:pPr>
            <w:r>
              <w:rPr>
                <w:sz w:val="26"/>
                <w:szCs w:val="26"/>
              </w:rPr>
              <w:t>(60-70p)</w:t>
            </w:r>
          </w:p>
        </w:tc>
        <w:tc>
          <w:tcPr>
            <w:tcW w:w="8085" w:type="dxa"/>
            <w:gridSpan w:val="7"/>
          </w:tcPr>
          <w:p w14:paraId="025F937E" w14:textId="77777777" w:rsidR="00C94A6D" w:rsidRDefault="003E2F8F">
            <w:pPr>
              <w:widowControl/>
              <w:jc w:val="left"/>
              <w:textAlignment w:val="bottom"/>
              <w:rPr>
                <w:sz w:val="26"/>
                <w:szCs w:val="26"/>
              </w:rPr>
            </w:pPr>
            <w:r>
              <w:rPr>
                <w:sz w:val="26"/>
                <w:szCs w:val="26"/>
              </w:rPr>
              <w:t xml:space="preserve">- </w:t>
            </w:r>
            <w:r>
              <w:rPr>
                <w:rFonts w:eastAsia="SimSun"/>
                <w:color w:val="000000"/>
                <w:sz w:val="26"/>
                <w:szCs w:val="26"/>
                <w:lang w:eastAsia="zh-CN" w:bidi="ar"/>
              </w:rPr>
              <w:t>Cho trẻ rửa tay trước khi ăn. Kê bàn ghế cùng cô giáo. Mời cô và mời các bạn</w:t>
            </w:r>
            <w:r>
              <w:rPr>
                <w:rFonts w:eastAsia="SimSun"/>
                <w:color w:val="000000"/>
                <w:sz w:val="26"/>
                <w:szCs w:val="26"/>
                <w:lang w:val="vi-VN" w:eastAsia="zh-CN" w:bidi="ar"/>
              </w:rPr>
              <w:t xml:space="preserve"> </w:t>
            </w:r>
            <w:r>
              <w:rPr>
                <w:rFonts w:eastAsia="SimSun"/>
                <w:color w:val="000000"/>
                <w:sz w:val="26"/>
                <w:szCs w:val="26"/>
                <w:lang w:eastAsia="zh-CN"/>
              </w:rPr>
              <w:t>ăn cơm. Cô giới thiệu cho trẻ các món ăn hàng ngày.  Trẻ nói đúng tên một số thực phẩm quen thuộc</w:t>
            </w:r>
            <w:r>
              <w:rPr>
                <w:rFonts w:eastAsia="SimSun"/>
                <w:color w:val="000000"/>
                <w:sz w:val="26"/>
                <w:szCs w:val="26"/>
                <w:lang w:val="vi-VN" w:eastAsia="zh-CN"/>
              </w:rPr>
              <w:t xml:space="preserve"> </w:t>
            </w:r>
            <w:r>
              <w:rPr>
                <w:rFonts w:eastAsia="SimSun"/>
                <w:color w:val="000000"/>
                <w:sz w:val="26"/>
                <w:szCs w:val="26"/>
                <w:lang w:eastAsia="zh-CN" w:bidi="ar"/>
              </w:rPr>
              <w:t>và biết tên một số món ăn hàng ngày, cô khuyến khích trẻ ăn, khi ăn không nói</w:t>
            </w:r>
            <w:r>
              <w:rPr>
                <w:rFonts w:eastAsia="SimSun"/>
                <w:color w:val="000000"/>
                <w:sz w:val="26"/>
                <w:szCs w:val="26"/>
                <w:lang w:eastAsia="zh-CN"/>
              </w:rPr>
              <w:t xml:space="preserve"> chuyện. Ăn xong cho trẻ đi vệ sinh. </w:t>
            </w:r>
          </w:p>
        </w:tc>
      </w:tr>
      <w:tr w:rsidR="00C94A6D" w14:paraId="4669242A" w14:textId="77777777">
        <w:tc>
          <w:tcPr>
            <w:tcW w:w="1427" w:type="dxa"/>
            <w:vAlign w:val="center"/>
          </w:tcPr>
          <w:p w14:paraId="3F3C150E" w14:textId="77777777" w:rsidR="00C94A6D" w:rsidRDefault="003E2F8F">
            <w:pPr>
              <w:spacing w:after="0" w:line="240" w:lineRule="auto"/>
              <w:jc w:val="center"/>
              <w:rPr>
                <w:sz w:val="26"/>
                <w:szCs w:val="26"/>
              </w:rPr>
            </w:pPr>
            <w:r>
              <w:rPr>
                <w:sz w:val="26"/>
                <w:szCs w:val="26"/>
              </w:rPr>
              <w:t>Ngủ trưa</w:t>
            </w:r>
          </w:p>
          <w:p w14:paraId="7F00883C" w14:textId="77777777" w:rsidR="00C94A6D" w:rsidRDefault="003E2F8F">
            <w:pPr>
              <w:spacing w:after="0" w:line="240" w:lineRule="auto"/>
              <w:jc w:val="center"/>
              <w:rPr>
                <w:sz w:val="26"/>
                <w:szCs w:val="26"/>
              </w:rPr>
            </w:pPr>
            <w:r>
              <w:rPr>
                <w:sz w:val="26"/>
                <w:szCs w:val="26"/>
              </w:rPr>
              <w:t>(140-150p)</w:t>
            </w:r>
          </w:p>
        </w:tc>
        <w:tc>
          <w:tcPr>
            <w:tcW w:w="8085" w:type="dxa"/>
            <w:gridSpan w:val="7"/>
          </w:tcPr>
          <w:p w14:paraId="527750F2" w14:textId="77777777" w:rsidR="00C94A6D" w:rsidRDefault="003E2F8F">
            <w:pPr>
              <w:spacing w:after="0" w:line="240" w:lineRule="auto"/>
              <w:rPr>
                <w:sz w:val="26"/>
                <w:szCs w:val="26"/>
                <w:lang w:val="vi-VN"/>
              </w:rPr>
            </w:pPr>
            <w:r>
              <w:rPr>
                <w:sz w:val="26"/>
                <w:szCs w:val="26"/>
              </w:rPr>
              <w:t>- Cô cùng trẻ kê phản, trải chiếu, trẻ lấy gối của mình và nằm ngủ. Cô tạo không</w:t>
            </w:r>
            <w:r>
              <w:rPr>
                <w:sz w:val="26"/>
                <w:szCs w:val="26"/>
                <w:lang w:val="vi-VN"/>
              </w:rPr>
              <w:t xml:space="preserve"> gian yên tĩnh, thoáng mát cho trẻ ngủ, để trẻ ngủ ngon giấc, đủ giấc, không nô đùa, nói chuyện trong giờ ngủ, cần chú ý những trẻ bé và những trẻ ốm.</w:t>
            </w:r>
          </w:p>
        </w:tc>
      </w:tr>
      <w:tr w:rsidR="00C94A6D" w14:paraId="4DCFA108" w14:textId="77777777">
        <w:tc>
          <w:tcPr>
            <w:tcW w:w="1427" w:type="dxa"/>
            <w:vAlign w:val="center"/>
          </w:tcPr>
          <w:p w14:paraId="4A9D2757" w14:textId="77777777" w:rsidR="00C94A6D" w:rsidRDefault="003E2F8F">
            <w:pPr>
              <w:spacing w:after="0" w:line="240" w:lineRule="auto"/>
              <w:jc w:val="center"/>
              <w:rPr>
                <w:sz w:val="26"/>
                <w:szCs w:val="26"/>
              </w:rPr>
            </w:pPr>
            <w:r>
              <w:rPr>
                <w:sz w:val="26"/>
                <w:szCs w:val="26"/>
              </w:rPr>
              <w:t>Ăn phụ</w:t>
            </w:r>
          </w:p>
          <w:p w14:paraId="09FB0468" w14:textId="77777777" w:rsidR="00C94A6D" w:rsidRDefault="003E2F8F">
            <w:pPr>
              <w:spacing w:after="0" w:line="240" w:lineRule="auto"/>
              <w:jc w:val="center"/>
              <w:rPr>
                <w:sz w:val="26"/>
                <w:szCs w:val="26"/>
              </w:rPr>
            </w:pPr>
            <w:r>
              <w:rPr>
                <w:sz w:val="26"/>
                <w:szCs w:val="26"/>
              </w:rPr>
              <w:t>(20-30p)</w:t>
            </w:r>
          </w:p>
        </w:tc>
        <w:tc>
          <w:tcPr>
            <w:tcW w:w="8085" w:type="dxa"/>
            <w:gridSpan w:val="7"/>
          </w:tcPr>
          <w:p w14:paraId="7DE4CE6A" w14:textId="77777777" w:rsidR="00C94A6D" w:rsidRDefault="003E2F8F">
            <w:pPr>
              <w:spacing w:after="0" w:line="240" w:lineRule="auto"/>
              <w:rPr>
                <w:sz w:val="26"/>
                <w:szCs w:val="26"/>
              </w:rPr>
            </w:pPr>
            <w:r>
              <w:rPr>
                <w:sz w:val="26"/>
                <w:szCs w:val="26"/>
              </w:rPr>
              <w:t>- Cô chuẩn bị bữa ăn phụ cho trẻ sau giờ ngủ trưa, nhắc trẻ mời cô, mời bạn ăn,động viên trẻ ăn hết xuất quà của mình, không xúc sang cho bạn, không nói chuyện, nô đùa trong giờ ăn</w:t>
            </w:r>
            <w:r>
              <w:rPr>
                <w:sz w:val="26"/>
                <w:szCs w:val="26"/>
                <w:lang w:val="vi-VN"/>
              </w:rPr>
              <w:t xml:space="preserve">. </w:t>
            </w:r>
            <w:r>
              <w:rPr>
                <w:sz w:val="26"/>
                <w:szCs w:val="26"/>
              </w:rPr>
              <w:t>Ăn xong cho trẻ đi vệ sinh và nhắc trẻ đi vệ sinh đúng nơi quy định.</w:t>
            </w:r>
          </w:p>
        </w:tc>
      </w:tr>
      <w:tr w:rsidR="00C94A6D" w14:paraId="6AF2E41A" w14:textId="77777777">
        <w:trPr>
          <w:trHeight w:val="1578"/>
        </w:trPr>
        <w:tc>
          <w:tcPr>
            <w:tcW w:w="1427" w:type="dxa"/>
            <w:vMerge w:val="restart"/>
            <w:vAlign w:val="center"/>
          </w:tcPr>
          <w:p w14:paraId="316198BB" w14:textId="77777777" w:rsidR="00C94A6D" w:rsidRDefault="003E2F8F">
            <w:pPr>
              <w:spacing w:after="0" w:line="240" w:lineRule="auto"/>
              <w:jc w:val="center"/>
              <w:rPr>
                <w:sz w:val="26"/>
                <w:szCs w:val="26"/>
              </w:rPr>
            </w:pPr>
            <w:r>
              <w:rPr>
                <w:sz w:val="26"/>
                <w:szCs w:val="26"/>
              </w:rPr>
              <w:t>Chơi, hoạt động theo ý thích</w:t>
            </w:r>
          </w:p>
          <w:p w14:paraId="082D1C32" w14:textId="77777777" w:rsidR="00C94A6D" w:rsidRDefault="003E2F8F">
            <w:pPr>
              <w:spacing w:after="0" w:line="240" w:lineRule="auto"/>
              <w:jc w:val="center"/>
              <w:rPr>
                <w:sz w:val="26"/>
                <w:szCs w:val="26"/>
              </w:rPr>
            </w:pPr>
            <w:r>
              <w:rPr>
                <w:sz w:val="26"/>
                <w:szCs w:val="26"/>
              </w:rPr>
              <w:t>(70-80p)</w:t>
            </w:r>
          </w:p>
        </w:tc>
        <w:tc>
          <w:tcPr>
            <w:tcW w:w="1860" w:type="dxa"/>
          </w:tcPr>
          <w:p w14:paraId="459F70F9" w14:textId="77777777" w:rsidR="00C94A6D" w:rsidRDefault="003E2F8F">
            <w:pPr>
              <w:spacing w:after="0" w:line="240" w:lineRule="auto"/>
              <w:jc w:val="center"/>
              <w:rPr>
                <w:b/>
                <w:bCs/>
                <w:sz w:val="26"/>
                <w:szCs w:val="26"/>
                <w:lang w:val="vi-VN"/>
              </w:rPr>
            </w:pPr>
            <w:r>
              <w:rPr>
                <w:b/>
                <w:bCs/>
                <w:sz w:val="26"/>
                <w:szCs w:val="26"/>
                <w:lang w:val="vi-VN"/>
              </w:rPr>
              <w:t>LQKTM</w:t>
            </w:r>
          </w:p>
          <w:p w14:paraId="10BDCCE3" w14:textId="77777777" w:rsidR="00C94A6D" w:rsidRDefault="003E2F8F">
            <w:pPr>
              <w:widowControl/>
              <w:autoSpaceDE w:val="0"/>
              <w:autoSpaceDN w:val="0"/>
              <w:adjustRightInd w:val="0"/>
              <w:spacing w:line="240" w:lineRule="auto"/>
              <w:jc w:val="center"/>
              <w:rPr>
                <w:b/>
                <w:color w:val="000000"/>
                <w:szCs w:val="28"/>
                <w:lang w:val="en"/>
              </w:rPr>
            </w:pPr>
            <w:r>
              <w:rPr>
                <w:sz w:val="26"/>
                <w:szCs w:val="26"/>
                <w:lang w:val="vi-VN"/>
              </w:rPr>
              <w:t xml:space="preserve"> </w:t>
            </w:r>
            <w:r>
              <w:rPr>
                <w:bCs/>
                <w:color w:val="000000"/>
                <w:sz w:val="26"/>
                <w:szCs w:val="26"/>
                <w:lang w:val="en"/>
              </w:rPr>
              <w:t>Trò chuyện về một số loại rau, củ, quả</w:t>
            </w:r>
          </w:p>
          <w:p w14:paraId="5C69DE6E" w14:textId="77777777" w:rsidR="00C94A6D" w:rsidRDefault="00C94A6D">
            <w:pPr>
              <w:spacing w:after="0" w:line="240" w:lineRule="auto"/>
              <w:jc w:val="center"/>
              <w:rPr>
                <w:sz w:val="26"/>
                <w:szCs w:val="26"/>
                <w:lang w:val="vi-VN"/>
              </w:rPr>
            </w:pPr>
          </w:p>
          <w:p w14:paraId="6487041D" w14:textId="77777777" w:rsidR="00C94A6D" w:rsidRDefault="003E2F8F">
            <w:pPr>
              <w:spacing w:after="0" w:line="240" w:lineRule="auto"/>
              <w:jc w:val="left"/>
              <w:rPr>
                <w:sz w:val="26"/>
                <w:szCs w:val="26"/>
                <w:lang w:val="vi-VN"/>
              </w:rPr>
            </w:pPr>
            <w:r>
              <w:rPr>
                <w:sz w:val="26"/>
                <w:szCs w:val="26"/>
                <w:lang w:val="vi-VN"/>
              </w:rPr>
              <w:t xml:space="preserve">-  </w:t>
            </w:r>
          </w:p>
        </w:tc>
        <w:tc>
          <w:tcPr>
            <w:tcW w:w="1110" w:type="dxa"/>
          </w:tcPr>
          <w:p w14:paraId="2AB5CACA" w14:textId="77777777" w:rsidR="00C94A6D" w:rsidRDefault="003E2F8F">
            <w:pPr>
              <w:spacing w:after="0" w:line="240" w:lineRule="auto"/>
              <w:jc w:val="center"/>
              <w:rPr>
                <w:b/>
                <w:bCs/>
                <w:sz w:val="26"/>
                <w:szCs w:val="26"/>
                <w:lang w:val="vi-VN"/>
              </w:rPr>
            </w:pPr>
            <w:r>
              <w:rPr>
                <w:b/>
                <w:bCs/>
                <w:sz w:val="26"/>
                <w:szCs w:val="26"/>
                <w:lang w:val="vi-VN"/>
              </w:rPr>
              <w:t>TCM</w:t>
            </w:r>
          </w:p>
          <w:p w14:paraId="1B3183B2" w14:textId="77777777" w:rsidR="00C94A6D" w:rsidRDefault="003E2F8F">
            <w:pPr>
              <w:spacing w:after="0" w:line="240" w:lineRule="auto"/>
              <w:jc w:val="left"/>
              <w:rPr>
                <w:sz w:val="26"/>
                <w:szCs w:val="26"/>
                <w:lang w:val="vi-VN"/>
              </w:rPr>
            </w:pPr>
            <w:r>
              <w:rPr>
                <w:sz w:val="26"/>
                <w:szCs w:val="26"/>
                <w:lang w:val="vi-VN"/>
              </w:rPr>
              <w:t>Chọn rau</w:t>
            </w:r>
          </w:p>
        </w:tc>
        <w:tc>
          <w:tcPr>
            <w:tcW w:w="2070" w:type="dxa"/>
            <w:gridSpan w:val="2"/>
          </w:tcPr>
          <w:p w14:paraId="5596151C" w14:textId="77777777" w:rsidR="00C94A6D" w:rsidRDefault="003E2F8F">
            <w:pPr>
              <w:spacing w:after="0" w:line="240" w:lineRule="auto"/>
              <w:jc w:val="center"/>
              <w:rPr>
                <w:b/>
                <w:bCs/>
                <w:sz w:val="26"/>
                <w:szCs w:val="26"/>
                <w:lang w:val="vi-VN"/>
              </w:rPr>
            </w:pPr>
            <w:r>
              <w:rPr>
                <w:b/>
                <w:bCs/>
                <w:sz w:val="26"/>
                <w:szCs w:val="26"/>
                <w:lang w:val="vi-VN"/>
              </w:rPr>
              <w:t>TCTV</w:t>
            </w:r>
          </w:p>
          <w:p w14:paraId="79B4BE04" w14:textId="77777777" w:rsidR="00C94A6D" w:rsidRDefault="003E2F8F">
            <w:pPr>
              <w:spacing w:after="0" w:line="260" w:lineRule="auto"/>
              <w:jc w:val="left"/>
              <w:rPr>
                <w:color w:val="000000"/>
                <w:sz w:val="26"/>
                <w:szCs w:val="26"/>
                <w:lang w:val="vi-VN"/>
              </w:rPr>
            </w:pPr>
            <w:r>
              <w:rPr>
                <w:color w:val="000000"/>
                <w:sz w:val="26"/>
                <w:szCs w:val="26"/>
                <w:lang w:val="vi-VN"/>
              </w:rPr>
              <w:t>- Từ: Quả bí xanh, Rau bắp cải</w:t>
            </w:r>
          </w:p>
          <w:p w14:paraId="25EAA068" w14:textId="77777777" w:rsidR="00C94A6D" w:rsidRDefault="003E2F8F">
            <w:pPr>
              <w:spacing w:after="0" w:line="260" w:lineRule="auto"/>
              <w:jc w:val="left"/>
              <w:rPr>
                <w:color w:val="000000"/>
                <w:sz w:val="26"/>
                <w:szCs w:val="26"/>
                <w:lang w:val="vi-VN"/>
              </w:rPr>
            </w:pPr>
            <w:r>
              <w:rPr>
                <w:color w:val="000000"/>
                <w:sz w:val="26"/>
                <w:szCs w:val="26"/>
                <w:lang w:val="vi-VN"/>
              </w:rPr>
              <w:t xml:space="preserve">- Mẫu câu: “Quả bí xanh có vỏ màu xanh; Em đang rửa quả bí xanh cho mẹ; Mẹ </w:t>
            </w:r>
            <w:r>
              <w:rPr>
                <w:color w:val="000000"/>
                <w:sz w:val="26"/>
                <w:szCs w:val="26"/>
                <w:lang w:val="vi-VN"/>
              </w:rPr>
              <w:lastRenderedPageBreak/>
              <w:t>đang luộc quả bí xanh để ăn. Bắp cải có dạng hình tròn; Rau bắp có lá to và cuộn tròn; Ăn rau bắp cải cung cấp nhiều vitamin”....</w:t>
            </w:r>
          </w:p>
        </w:tc>
        <w:tc>
          <w:tcPr>
            <w:tcW w:w="1500" w:type="dxa"/>
            <w:gridSpan w:val="2"/>
          </w:tcPr>
          <w:p w14:paraId="3518807C" w14:textId="77777777" w:rsidR="00C94A6D" w:rsidRDefault="003E2F8F">
            <w:pPr>
              <w:spacing w:after="0" w:line="240" w:lineRule="auto"/>
              <w:jc w:val="left"/>
              <w:rPr>
                <w:b/>
                <w:bCs/>
                <w:sz w:val="26"/>
                <w:szCs w:val="26"/>
                <w:lang w:val="vi-VN"/>
              </w:rPr>
            </w:pPr>
            <w:r>
              <w:rPr>
                <w:b/>
                <w:bCs/>
                <w:sz w:val="26"/>
                <w:szCs w:val="26"/>
                <w:lang w:val="vi-VN"/>
              </w:rPr>
              <w:lastRenderedPageBreak/>
              <w:t>ÔKTC</w:t>
            </w:r>
          </w:p>
          <w:p w14:paraId="0805F290" w14:textId="77777777" w:rsidR="00C94A6D" w:rsidRDefault="003E2F8F">
            <w:pPr>
              <w:spacing w:after="0" w:line="240" w:lineRule="auto"/>
              <w:jc w:val="left"/>
              <w:rPr>
                <w:sz w:val="26"/>
                <w:szCs w:val="26"/>
                <w:lang w:val="vi-VN"/>
              </w:rPr>
            </w:pPr>
            <w:r>
              <w:rPr>
                <w:sz w:val="26"/>
                <w:szCs w:val="26"/>
                <w:lang w:val="vi-VN"/>
              </w:rPr>
              <w:t>Ôn các câu truyện đã học</w:t>
            </w:r>
          </w:p>
        </w:tc>
        <w:tc>
          <w:tcPr>
            <w:tcW w:w="1545" w:type="dxa"/>
          </w:tcPr>
          <w:p w14:paraId="673725CC" w14:textId="77777777" w:rsidR="00C94A6D" w:rsidRDefault="003E2F8F">
            <w:pPr>
              <w:spacing w:after="0" w:line="240" w:lineRule="auto"/>
              <w:jc w:val="left"/>
              <w:rPr>
                <w:b/>
                <w:bCs/>
                <w:sz w:val="26"/>
                <w:szCs w:val="26"/>
                <w:lang w:val="vi-VN"/>
              </w:rPr>
            </w:pPr>
            <w:r>
              <w:rPr>
                <w:b/>
                <w:bCs/>
                <w:sz w:val="26"/>
                <w:szCs w:val="26"/>
                <w:lang w:val="vi-VN"/>
              </w:rPr>
              <w:t>Dọn vệ sinh</w:t>
            </w:r>
          </w:p>
          <w:p w14:paraId="49B1F8BF" w14:textId="77777777" w:rsidR="00C94A6D" w:rsidRDefault="003E2F8F">
            <w:pPr>
              <w:spacing w:after="0" w:line="240" w:lineRule="auto"/>
              <w:jc w:val="left"/>
              <w:rPr>
                <w:b/>
                <w:bCs/>
                <w:sz w:val="26"/>
                <w:szCs w:val="26"/>
                <w:lang w:val="vi-VN"/>
              </w:rPr>
            </w:pPr>
            <w:r>
              <w:rPr>
                <w:sz w:val="26"/>
                <w:szCs w:val="26"/>
                <w:lang w:val="vi-VN"/>
              </w:rPr>
              <w:t>- Trẻ lau dọn, vệ sinh các góc</w:t>
            </w:r>
          </w:p>
          <w:p w14:paraId="4BA097F8" w14:textId="77777777" w:rsidR="00C94A6D" w:rsidRDefault="00C94A6D">
            <w:pPr>
              <w:widowControl/>
              <w:spacing w:after="0" w:line="240" w:lineRule="auto"/>
              <w:jc w:val="left"/>
              <w:rPr>
                <w:sz w:val="26"/>
                <w:szCs w:val="26"/>
                <w:lang w:val="vi-VN"/>
              </w:rPr>
            </w:pPr>
          </w:p>
        </w:tc>
      </w:tr>
      <w:tr w:rsidR="00C94A6D" w14:paraId="01A7CC23" w14:textId="77777777">
        <w:tc>
          <w:tcPr>
            <w:tcW w:w="1427" w:type="dxa"/>
            <w:vMerge/>
            <w:vAlign w:val="center"/>
          </w:tcPr>
          <w:p w14:paraId="03259F94" w14:textId="77777777" w:rsidR="00C94A6D" w:rsidRDefault="00C94A6D">
            <w:pPr>
              <w:spacing w:after="0" w:line="240" w:lineRule="auto"/>
              <w:jc w:val="center"/>
              <w:rPr>
                <w:sz w:val="26"/>
                <w:szCs w:val="26"/>
              </w:rPr>
            </w:pPr>
          </w:p>
        </w:tc>
        <w:tc>
          <w:tcPr>
            <w:tcW w:w="8085" w:type="dxa"/>
            <w:gridSpan w:val="7"/>
          </w:tcPr>
          <w:p w14:paraId="5567940E" w14:textId="77777777" w:rsidR="00C94A6D" w:rsidRDefault="003E2F8F">
            <w:pPr>
              <w:spacing w:after="0" w:line="240" w:lineRule="auto"/>
              <w:jc w:val="center"/>
              <w:rPr>
                <w:sz w:val="26"/>
                <w:szCs w:val="26"/>
              </w:rPr>
            </w:pPr>
            <w:r>
              <w:rPr>
                <w:sz w:val="26"/>
                <w:szCs w:val="26"/>
              </w:rPr>
              <w:t>Cho trẻ chơi tự do ở các góc chơi</w:t>
            </w:r>
            <w:r>
              <w:rPr>
                <w:sz w:val="26"/>
                <w:szCs w:val="26"/>
                <w:lang w:val="vi-VN"/>
              </w:rPr>
              <w:t>.</w:t>
            </w:r>
            <w:r>
              <w:rPr>
                <w:sz w:val="26"/>
                <w:szCs w:val="26"/>
              </w:rPr>
              <w:t>Nêu gương cuối ngày/Nêu gương cuối tuần</w:t>
            </w:r>
          </w:p>
        </w:tc>
      </w:tr>
      <w:tr w:rsidR="00C94A6D" w14:paraId="4B05810C" w14:textId="77777777">
        <w:tc>
          <w:tcPr>
            <w:tcW w:w="1427" w:type="dxa"/>
            <w:vAlign w:val="center"/>
          </w:tcPr>
          <w:p w14:paraId="1D4F062D" w14:textId="77777777" w:rsidR="00C94A6D" w:rsidRDefault="003E2F8F">
            <w:pPr>
              <w:spacing w:after="0" w:line="240" w:lineRule="auto"/>
              <w:jc w:val="center"/>
              <w:rPr>
                <w:sz w:val="26"/>
                <w:szCs w:val="26"/>
              </w:rPr>
            </w:pPr>
            <w:r>
              <w:rPr>
                <w:sz w:val="26"/>
                <w:szCs w:val="26"/>
              </w:rPr>
              <w:t>Trả trẻ</w:t>
            </w:r>
          </w:p>
          <w:p w14:paraId="7BACAD4F" w14:textId="77777777" w:rsidR="00C94A6D" w:rsidRDefault="003E2F8F">
            <w:pPr>
              <w:spacing w:after="0" w:line="240" w:lineRule="auto"/>
              <w:jc w:val="center"/>
              <w:rPr>
                <w:sz w:val="26"/>
                <w:szCs w:val="26"/>
              </w:rPr>
            </w:pPr>
            <w:r>
              <w:rPr>
                <w:sz w:val="26"/>
                <w:szCs w:val="26"/>
              </w:rPr>
              <w:t>(60-70)</w:t>
            </w:r>
          </w:p>
        </w:tc>
        <w:tc>
          <w:tcPr>
            <w:tcW w:w="8085" w:type="dxa"/>
            <w:gridSpan w:val="7"/>
          </w:tcPr>
          <w:p w14:paraId="2A81A78C" w14:textId="77777777" w:rsidR="00C94A6D" w:rsidRDefault="003E2F8F">
            <w:pPr>
              <w:spacing w:after="0" w:line="240" w:lineRule="auto"/>
              <w:rPr>
                <w:sz w:val="26"/>
                <w:szCs w:val="26"/>
                <w:lang w:val="vi-VN"/>
              </w:rPr>
            </w:pPr>
            <w:r>
              <w:rPr>
                <w:sz w:val="26"/>
                <w:szCs w:val="26"/>
              </w:rPr>
              <w:t>- Cô cho trẻ chơi tự do ở các góc, trò chuyện với trẻ về tên, tuổi, sở thích, địa chỉ của trẻ</w:t>
            </w:r>
            <w:r>
              <w:rPr>
                <w:sz w:val="26"/>
                <w:szCs w:val="26"/>
                <w:lang w:val="vi-VN"/>
              </w:rPr>
              <w:t>, đồng dao: “Họ rau”. đổi với phụ huynh về tình hình của trẻ. Cô trả trẻ về.</w:t>
            </w:r>
          </w:p>
        </w:tc>
      </w:tr>
    </w:tbl>
    <w:p w14:paraId="2D34855F" w14:textId="77777777" w:rsidR="00C94A6D" w:rsidRDefault="00C94A6D">
      <w:pPr>
        <w:spacing w:after="0" w:line="240" w:lineRule="auto"/>
        <w:ind w:firstLineChars="2300" w:firstLine="5980"/>
        <w:rPr>
          <w:i/>
          <w:iCs/>
          <w:sz w:val="26"/>
          <w:szCs w:val="26"/>
        </w:rPr>
      </w:pPr>
    </w:p>
    <w:p w14:paraId="52ED6973" w14:textId="77777777" w:rsidR="00C94A6D" w:rsidRDefault="003E2F8F">
      <w:pPr>
        <w:spacing w:after="0" w:line="240" w:lineRule="auto"/>
        <w:rPr>
          <w:b/>
          <w:bCs/>
          <w:sz w:val="26"/>
          <w:szCs w:val="26"/>
          <w:lang w:val="vi-VN"/>
        </w:rPr>
      </w:pPr>
      <w:r>
        <w:rPr>
          <w:b/>
          <w:bCs/>
          <w:sz w:val="26"/>
          <w:szCs w:val="26"/>
          <w:lang w:val="vi-VN"/>
        </w:rPr>
        <w:t xml:space="preserve"> </w:t>
      </w:r>
      <w:r>
        <w:rPr>
          <w:b/>
          <w:bCs/>
          <w:sz w:val="26"/>
          <w:szCs w:val="26"/>
        </w:rPr>
        <w:t>Người lập</w:t>
      </w:r>
      <w:r>
        <w:rPr>
          <w:b/>
          <w:bCs/>
          <w:sz w:val="26"/>
          <w:szCs w:val="26"/>
          <w:lang w:val="vi-VN"/>
        </w:rPr>
        <w:t xml:space="preserve">                            Tổ trưởng </w:t>
      </w:r>
      <w:r>
        <w:rPr>
          <w:b/>
          <w:bCs/>
          <w:sz w:val="26"/>
          <w:szCs w:val="26"/>
        </w:rPr>
        <w:t>ký duyệt</w:t>
      </w:r>
      <w:r>
        <w:rPr>
          <w:b/>
          <w:bCs/>
          <w:sz w:val="26"/>
          <w:szCs w:val="26"/>
          <w:lang w:val="vi-VN"/>
        </w:rPr>
        <w:t xml:space="preserve">                        Ban giám hiệu ký duyệt</w:t>
      </w:r>
    </w:p>
    <w:p w14:paraId="78F335BE" w14:textId="77777777" w:rsidR="00C94A6D" w:rsidRDefault="00C94A6D"/>
    <w:sectPr w:rsidR="00C94A6D">
      <w:pgSz w:w="11907" w:h="16839"/>
      <w:pgMar w:top="1134" w:right="1134" w:bottom="1134" w:left="1417" w:header="720" w:footer="720" w:gutter="0"/>
      <w:cols w:space="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9C19F" w14:textId="77777777" w:rsidR="00AE3A81" w:rsidRDefault="00AE3A81">
      <w:pPr>
        <w:spacing w:line="240" w:lineRule="auto"/>
      </w:pPr>
      <w:r>
        <w:separator/>
      </w:r>
    </w:p>
  </w:endnote>
  <w:endnote w:type="continuationSeparator" w:id="0">
    <w:p w14:paraId="74DA479D" w14:textId="77777777" w:rsidR="00AE3A81" w:rsidRDefault="00AE3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95E02" w14:textId="77777777" w:rsidR="00AE3A81" w:rsidRDefault="00AE3A81">
      <w:pPr>
        <w:spacing w:after="0"/>
      </w:pPr>
      <w:r>
        <w:separator/>
      </w:r>
    </w:p>
  </w:footnote>
  <w:footnote w:type="continuationSeparator" w:id="0">
    <w:p w14:paraId="4502A8DD" w14:textId="77777777" w:rsidR="00AE3A81" w:rsidRDefault="00AE3A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C8E680D"/>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2F43A8"/>
    <w:rsid w:val="0033518C"/>
    <w:rsid w:val="003437C2"/>
    <w:rsid w:val="00377186"/>
    <w:rsid w:val="003A1C03"/>
    <w:rsid w:val="003E2F8F"/>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6E7E3D"/>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D43CE"/>
    <w:rsid w:val="009E04F2"/>
    <w:rsid w:val="00A03B7B"/>
    <w:rsid w:val="00A200C9"/>
    <w:rsid w:val="00A250D5"/>
    <w:rsid w:val="00A32F56"/>
    <w:rsid w:val="00A36028"/>
    <w:rsid w:val="00A91424"/>
    <w:rsid w:val="00AA2C77"/>
    <w:rsid w:val="00AB627D"/>
    <w:rsid w:val="00AC3FB9"/>
    <w:rsid w:val="00AC702A"/>
    <w:rsid w:val="00AD226F"/>
    <w:rsid w:val="00AE3A81"/>
    <w:rsid w:val="00B13A52"/>
    <w:rsid w:val="00B24CF4"/>
    <w:rsid w:val="00B26993"/>
    <w:rsid w:val="00B4570C"/>
    <w:rsid w:val="00B5208C"/>
    <w:rsid w:val="00B74876"/>
    <w:rsid w:val="00BB7C2B"/>
    <w:rsid w:val="00BC1664"/>
    <w:rsid w:val="00BC2546"/>
    <w:rsid w:val="00C05085"/>
    <w:rsid w:val="00C1593D"/>
    <w:rsid w:val="00C56C7E"/>
    <w:rsid w:val="00C776A4"/>
    <w:rsid w:val="00C94A6D"/>
    <w:rsid w:val="00CA2C6C"/>
    <w:rsid w:val="00CC0600"/>
    <w:rsid w:val="00CC78AC"/>
    <w:rsid w:val="00CF7953"/>
    <w:rsid w:val="00D07232"/>
    <w:rsid w:val="00D10245"/>
    <w:rsid w:val="00D21BDD"/>
    <w:rsid w:val="00D33DD4"/>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18A69D4"/>
    <w:rsid w:val="01F619AA"/>
    <w:rsid w:val="04336B73"/>
    <w:rsid w:val="052721FB"/>
    <w:rsid w:val="059E2F22"/>
    <w:rsid w:val="061325EE"/>
    <w:rsid w:val="0AFD1860"/>
    <w:rsid w:val="0E4A3246"/>
    <w:rsid w:val="10E25268"/>
    <w:rsid w:val="115B4D5A"/>
    <w:rsid w:val="12E051C2"/>
    <w:rsid w:val="15911F56"/>
    <w:rsid w:val="167D6873"/>
    <w:rsid w:val="17F141D6"/>
    <w:rsid w:val="19E251C9"/>
    <w:rsid w:val="1A9557B6"/>
    <w:rsid w:val="1BC00429"/>
    <w:rsid w:val="1BD233F1"/>
    <w:rsid w:val="1F0C5D8A"/>
    <w:rsid w:val="1F854242"/>
    <w:rsid w:val="1FB20893"/>
    <w:rsid w:val="20184540"/>
    <w:rsid w:val="20F122AC"/>
    <w:rsid w:val="223263F7"/>
    <w:rsid w:val="22FA0D5C"/>
    <w:rsid w:val="23073E84"/>
    <w:rsid w:val="23CD1382"/>
    <w:rsid w:val="24054D5E"/>
    <w:rsid w:val="24D0181D"/>
    <w:rsid w:val="26421153"/>
    <w:rsid w:val="267404FC"/>
    <w:rsid w:val="27777ECB"/>
    <w:rsid w:val="28B568A7"/>
    <w:rsid w:val="292D74AC"/>
    <w:rsid w:val="2C5571FB"/>
    <w:rsid w:val="2E1F613B"/>
    <w:rsid w:val="2E801A64"/>
    <w:rsid w:val="2FC62899"/>
    <w:rsid w:val="34460BAE"/>
    <w:rsid w:val="34E37666"/>
    <w:rsid w:val="34F709C1"/>
    <w:rsid w:val="38230A27"/>
    <w:rsid w:val="39AA3A20"/>
    <w:rsid w:val="3CDC2224"/>
    <w:rsid w:val="3E025A11"/>
    <w:rsid w:val="3E6252B7"/>
    <w:rsid w:val="411E58AE"/>
    <w:rsid w:val="425A19DF"/>
    <w:rsid w:val="441779F3"/>
    <w:rsid w:val="44F821EC"/>
    <w:rsid w:val="45865EC3"/>
    <w:rsid w:val="4CB57DBB"/>
    <w:rsid w:val="4DF85277"/>
    <w:rsid w:val="50CE7C1E"/>
    <w:rsid w:val="52FE01B6"/>
    <w:rsid w:val="537E7C30"/>
    <w:rsid w:val="55F71D4E"/>
    <w:rsid w:val="57234822"/>
    <w:rsid w:val="5D294CAC"/>
    <w:rsid w:val="5E9F72FF"/>
    <w:rsid w:val="5FDD0E56"/>
    <w:rsid w:val="616177F4"/>
    <w:rsid w:val="61645EF0"/>
    <w:rsid w:val="61AA7A1B"/>
    <w:rsid w:val="61AD1CEC"/>
    <w:rsid w:val="62FE2DCC"/>
    <w:rsid w:val="63587144"/>
    <w:rsid w:val="679C300B"/>
    <w:rsid w:val="680F3E91"/>
    <w:rsid w:val="681E1E1B"/>
    <w:rsid w:val="6AB91C24"/>
    <w:rsid w:val="6C54318F"/>
    <w:rsid w:val="6C8E680D"/>
    <w:rsid w:val="6D326CA8"/>
    <w:rsid w:val="7282631B"/>
    <w:rsid w:val="76BB74C5"/>
    <w:rsid w:val="78286DA5"/>
    <w:rsid w:val="7A3F6C1D"/>
    <w:rsid w:val="7CFE488A"/>
    <w:rsid w:val="7DC34046"/>
    <w:rsid w:val="7DCD4910"/>
    <w:rsid w:val="7DD2237C"/>
    <w:rsid w:val="7E81299D"/>
    <w:rsid w:val="7F124F07"/>
    <w:rsid w:val="7F1F4F60"/>
    <w:rsid w:val="7FF66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492DB"/>
  <w15:docId w15:val="{088F2716-3782-494A-BA93-895CBA4B1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1"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nhideWhenUsed="1"/>
    <w:lsdException w:name="Default Paragraph Font" w:semiHidden="1"/>
    <w:lsdException w:name="HTML Top of Form" w:semiHidden="1" w:uiPriority="99" w:unhideWhenUsed="1" w:qFormat="0"/>
    <w:lsdException w:name="HTML Bottom of Form" w:semiHidden="1" w:uiPriority="99" w:unhideWhenUsed="1" w:qFormat="0"/>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Normal">
    <w:name w:val="Normal"/>
    <w:qFormat/>
    <w:pPr>
      <w:spacing w:after="160" w:line="259" w:lineRule="auto"/>
    </w:pPr>
    <w:rPr>
      <w:rFonts w:eastAsiaTheme="minorHAnsi"/>
      <w:sz w:val="28"/>
      <w:szCs w:val="22"/>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Cs w:val="28"/>
    </w:rPr>
  </w:style>
  <w:style w:type="paragraph" w:styleId="Heading5">
    <w:name w:val="heading 5"/>
    <w:basedOn w:val="Normal"/>
    <w:next w:val="Normal"/>
    <w:semiHidden/>
    <w:unhideWhenUsed/>
    <w:qFormat/>
    <w:pPr>
      <w:keepNext/>
      <w:keepLines/>
      <w:spacing w:before="280" w:after="290" w:line="376" w:lineRule="auto"/>
      <w:outlineLvl w:val="4"/>
    </w:pPr>
    <w:rPr>
      <w:b/>
      <w:bCs/>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qFormat/>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qForma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sz w:val="20"/>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sz w:val="20"/>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qFormat/>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Theme="minorEastAsia"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qFormat/>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qFormat/>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qFormat/>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qFormat/>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qFormat/>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qFormat/>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qFormat/>
    <w:pPr>
      <w:ind w:leftChars="800" w:left="1680"/>
    </w:pPr>
  </w:style>
  <w:style w:type="paragraph" w:styleId="TOC6">
    <w:name w:val="toc 6"/>
    <w:basedOn w:val="Normal"/>
    <w:next w:val="Normal"/>
    <w:qFormat/>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qFormat/>
    <w:rPr>
      <w:rFonts w:ascii="SimSun" w:eastAsia="Courier New" w:hAnsi="SimSu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qFormat/>
    <w:rPr>
      <w:rFonts w:ascii="SimSun" w:eastAsia="Courier New" w:hAnsi="SimSu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qFormat/>
    <w:rPr>
      <w:rFonts w:ascii="SimSun" w:eastAsia="Courier New" w:hAnsi="SimSu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qFormat/>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qFormat/>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qFormat/>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qFormat/>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qFormat/>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qFormat/>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qFormat/>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qFormat/>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qFormat/>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qFormat/>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qFormat/>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qFormat/>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qFormat/>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qFormat/>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qFormat/>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qFormat/>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qFormat/>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qFormat/>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qFormat/>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qFormat/>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qFormat/>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qFormat/>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qFormat/>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qFormat/>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qFormat/>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font31">
    <w:name w:val="font31"/>
    <w:qFormat/>
    <w:rPr>
      <w:rFonts w:ascii="Times New Roman" w:hAnsi="Times New Roman" w:cs="Times New Roman" w:hint="default"/>
      <w:color w:val="000000"/>
      <w:u w:val="none"/>
    </w:rPr>
  </w:style>
  <w:style w:type="character" w:customStyle="1" w:styleId="font21">
    <w:name w:val="font21"/>
    <w:qFormat/>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744</Words>
  <Characters>4244</Characters>
  <Application>Microsoft Office Word</Application>
  <DocSecurity>0</DocSecurity>
  <Lines>35</Lines>
  <Paragraphs>9</Paragraphs>
  <ScaleCrop>false</ScaleCrop>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Khiên Quàng</dc:creator>
  <cp:lastModifiedBy>ADMIN</cp:lastModifiedBy>
  <cp:revision>6</cp:revision>
  <dcterms:created xsi:type="dcterms:W3CDTF">2024-11-21T01:01:00Z</dcterms:created>
  <dcterms:modified xsi:type="dcterms:W3CDTF">2025-01-01T14:29:00Z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1033-12.2.0.18639</vt:lpwstr>
  </property>
  <property fmtid="{D5CDD505-2E9C-101B-9397-08002B2CF9AE}" pid="3" name="ICV">
    <vt:lpwstr>D1465A73E03540B196B9F72050D75A6E_11</vt:lpwstr>
  </property>
</Properties>
</file>